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3A95" w14:textId="0F6E2F60" w:rsidR="00847F35" w:rsidRDefault="00847F35" w:rsidP="003F3547">
      <w:pPr>
        <w:pStyle w:val="BasistekstEmtio"/>
      </w:pPr>
    </w:p>
    <w:p w14:paraId="46601EFF" w14:textId="4BB3FD8B" w:rsidR="006F4606" w:rsidRDefault="006F4606" w:rsidP="006F4606">
      <w:pPr>
        <w:pStyle w:val="Heading3"/>
        <w:numPr>
          <w:ilvl w:val="0"/>
          <w:numId w:val="0"/>
        </w:numPr>
        <w:ind w:left="851" w:hanging="851"/>
      </w:pPr>
      <w:bookmarkStart w:id="0" w:name="_Ref71622297"/>
      <w:bookmarkStart w:id="1" w:name="_Ref71622358"/>
      <w:bookmarkStart w:id="2" w:name="_Ref71622556"/>
      <w:bookmarkStart w:id="3" w:name="_Toc72421845"/>
      <w:r>
        <w:t>5.</w:t>
      </w:r>
      <w:r w:rsidR="004151B1">
        <w:t>2.3</w:t>
      </w:r>
      <w:r>
        <w:tab/>
        <w:t>CV-sjabloon</w:t>
      </w:r>
      <w:bookmarkEnd w:id="0"/>
      <w:bookmarkEnd w:id="1"/>
      <w:bookmarkEnd w:id="2"/>
      <w:bookmarkEnd w:id="3"/>
    </w:p>
    <w:p w14:paraId="111C260F" w14:textId="2A77B5DA" w:rsidR="006F4606" w:rsidRDefault="006F4606" w:rsidP="003F3547">
      <w:pPr>
        <w:pStyle w:val="BasistekstEmtio"/>
      </w:pPr>
    </w:p>
    <w:p w14:paraId="7F979D14" w14:textId="2631A6D8" w:rsidR="001174D0" w:rsidRDefault="001174D0" w:rsidP="001174D0">
      <w:pPr>
        <w:pStyle w:val="BasistekstEmtio"/>
        <w:rPr>
          <w:b/>
          <w:bCs/>
        </w:rPr>
      </w:pPr>
      <w:r>
        <w:t xml:space="preserve">Van elk aangeboden teamlid dient een CV beschikbaar gesteld te worden, gefocust op de competenties C04, C05, C06, C07, C09, C10 en C11 zoals omschreven in voorgaande paragraaf </w:t>
      </w:r>
      <w:r>
        <w:fldChar w:fldCharType="begin"/>
      </w:r>
      <w:r>
        <w:instrText xml:space="preserve"> REF _Ref93510074 \r \h </w:instrText>
      </w:r>
      <w:r>
        <w:fldChar w:fldCharType="separate"/>
      </w:r>
      <w:r>
        <w:t>5.2.1</w:t>
      </w:r>
      <w:r>
        <w:fldChar w:fldCharType="end"/>
      </w:r>
      <w:r>
        <w:t>.</w:t>
      </w:r>
    </w:p>
    <w:p w14:paraId="7671F270" w14:textId="77777777" w:rsidR="001174D0" w:rsidRPr="00372273" w:rsidRDefault="001174D0" w:rsidP="001174D0">
      <w:pPr>
        <w:pStyle w:val="BasistekstEmtio"/>
      </w:pPr>
      <w:r>
        <w:t xml:space="preserve">Er worden in de Wensen bij de hiervoor aangeduide competenties steeds twee </w:t>
      </w:r>
      <w:proofErr w:type="spellStart"/>
      <w:r>
        <w:t>CV’s</w:t>
      </w:r>
      <w:proofErr w:type="spellEnd"/>
      <w:r>
        <w:t xml:space="preserve"> gevraagd. Dit betekent echter geenszins dat de Inschrijver veertien </w:t>
      </w:r>
      <w:proofErr w:type="spellStart"/>
      <w:r>
        <w:t>CV’s</w:t>
      </w:r>
      <w:proofErr w:type="spellEnd"/>
      <w:r>
        <w:t xml:space="preserve"> dient te overleggen, zie daartoe paragraaf </w:t>
      </w:r>
      <w:r>
        <w:fldChar w:fldCharType="begin"/>
      </w:r>
      <w:r>
        <w:instrText xml:space="preserve"> REF _Ref71622895 \r \h </w:instrText>
      </w:r>
      <w:r>
        <w:fldChar w:fldCharType="separate"/>
      </w:r>
      <w:r>
        <w:t>5.2.5</w:t>
      </w:r>
      <w:r>
        <w:fldChar w:fldCharType="end"/>
      </w:r>
      <w:r>
        <w:t xml:space="preserve"> (Randvoorwaarden).</w:t>
      </w:r>
    </w:p>
    <w:p w14:paraId="0C6E9B5E" w14:textId="77777777" w:rsidR="001174D0" w:rsidRDefault="001174D0" w:rsidP="001174D0">
      <w:pPr>
        <w:pStyle w:val="BasistekstEmti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079"/>
        <w:gridCol w:w="1235"/>
        <w:gridCol w:w="1592"/>
        <w:gridCol w:w="986"/>
        <w:gridCol w:w="970"/>
        <w:gridCol w:w="1294"/>
      </w:tblGrid>
      <w:tr w:rsidR="001174D0" w:rsidRPr="00686655" w14:paraId="639C4D96" w14:textId="77777777" w:rsidTr="00FD7FFB">
        <w:trPr>
          <w:tblHeader/>
        </w:trPr>
        <w:tc>
          <w:tcPr>
            <w:tcW w:w="1288" w:type="dxa"/>
            <w:shd w:val="clear" w:color="auto" w:fill="808080"/>
          </w:tcPr>
          <w:p w14:paraId="0A4B0F30" w14:textId="77777777" w:rsidR="001174D0" w:rsidRPr="00686655" w:rsidRDefault="001174D0" w:rsidP="00FD7FFB">
            <w:pPr>
              <w:pStyle w:val="BasistekstEmtio"/>
            </w:pPr>
            <w:r w:rsidRPr="00686655">
              <w:t>Competentie</w:t>
            </w:r>
          </w:p>
        </w:tc>
        <w:tc>
          <w:tcPr>
            <w:tcW w:w="1103" w:type="dxa"/>
            <w:shd w:val="clear" w:color="auto" w:fill="808080"/>
          </w:tcPr>
          <w:p w14:paraId="7C925417" w14:textId="77777777" w:rsidR="001174D0" w:rsidRPr="00686655" w:rsidRDefault="001174D0" w:rsidP="00FD7FFB">
            <w:pPr>
              <w:pStyle w:val="BasistekstEmtio"/>
            </w:pPr>
            <w:r w:rsidRPr="00686655">
              <w:t>Naam Project(en)</w:t>
            </w:r>
          </w:p>
        </w:tc>
        <w:tc>
          <w:tcPr>
            <w:tcW w:w="1262" w:type="dxa"/>
            <w:shd w:val="clear" w:color="auto" w:fill="808080"/>
          </w:tcPr>
          <w:p w14:paraId="14B0E447" w14:textId="77777777" w:rsidR="001174D0" w:rsidRPr="00686655" w:rsidRDefault="001174D0" w:rsidP="00FD7FFB">
            <w:pPr>
              <w:pStyle w:val="BasistekstEmtio"/>
            </w:pPr>
            <w:r w:rsidRPr="00686655">
              <w:t>Naam Organisaties</w:t>
            </w:r>
            <w:r>
              <w:rPr>
                <w:rStyle w:val="FootnoteReference"/>
                <w:color w:val="FFFFFF"/>
              </w:rPr>
              <w:footnoteReference w:id="1"/>
            </w:r>
          </w:p>
        </w:tc>
        <w:tc>
          <w:tcPr>
            <w:tcW w:w="1634" w:type="dxa"/>
            <w:shd w:val="clear" w:color="auto" w:fill="808080"/>
          </w:tcPr>
          <w:p w14:paraId="61323D40" w14:textId="77777777" w:rsidR="001174D0" w:rsidRPr="00686655" w:rsidRDefault="001174D0" w:rsidP="00FD7FFB">
            <w:pPr>
              <w:pStyle w:val="BasistekstEmtio"/>
            </w:pPr>
            <w:r w:rsidRPr="00686655">
              <w:t xml:space="preserve">Van toepassing zijnde </w:t>
            </w:r>
            <w:r>
              <w:t>werkzaamheden</w:t>
            </w:r>
            <w:r>
              <w:rPr>
                <w:rStyle w:val="FootnoteReference"/>
                <w:color w:val="FFFFFF"/>
              </w:rPr>
              <w:footnoteReference w:id="2"/>
            </w:r>
          </w:p>
        </w:tc>
        <w:tc>
          <w:tcPr>
            <w:tcW w:w="1006" w:type="dxa"/>
            <w:shd w:val="clear" w:color="auto" w:fill="808080"/>
          </w:tcPr>
          <w:p w14:paraId="5F64A8B3" w14:textId="77777777" w:rsidR="001174D0" w:rsidRPr="00686655" w:rsidRDefault="001174D0" w:rsidP="00FD7FFB">
            <w:pPr>
              <w:pStyle w:val="BasistekstEmtio"/>
            </w:pPr>
            <w:r w:rsidRPr="00686655">
              <w:t>Effectieve inzet</w:t>
            </w:r>
            <w:r>
              <w:rPr>
                <w:rStyle w:val="FootnoteReference"/>
                <w:color w:val="FFFFFF"/>
              </w:rPr>
              <w:footnoteReference w:id="3"/>
            </w:r>
          </w:p>
        </w:tc>
        <w:tc>
          <w:tcPr>
            <w:tcW w:w="988" w:type="dxa"/>
            <w:shd w:val="clear" w:color="auto" w:fill="808080"/>
          </w:tcPr>
          <w:p w14:paraId="33A8BCCF" w14:textId="77777777" w:rsidR="001174D0" w:rsidRPr="00686655" w:rsidRDefault="001174D0" w:rsidP="00FD7FFB">
            <w:pPr>
              <w:pStyle w:val="BasistekstEmtio"/>
            </w:pPr>
            <w:r w:rsidRPr="00686655">
              <w:t xml:space="preserve">Activiteit en </w:t>
            </w:r>
            <w:r>
              <w:t>resultaat</w:t>
            </w:r>
            <w:r>
              <w:rPr>
                <w:rStyle w:val="FootnoteReference"/>
                <w:color w:val="FFFFFF"/>
              </w:rPr>
              <w:footnoteReference w:id="4"/>
            </w:r>
          </w:p>
        </w:tc>
        <w:tc>
          <w:tcPr>
            <w:tcW w:w="1326" w:type="dxa"/>
            <w:shd w:val="clear" w:color="auto" w:fill="808080"/>
          </w:tcPr>
          <w:p w14:paraId="6B602C9C" w14:textId="77777777" w:rsidR="001174D0" w:rsidRPr="00686655" w:rsidRDefault="001174D0" w:rsidP="00FD7FFB">
            <w:pPr>
              <w:pStyle w:val="BasistekstEmtio"/>
            </w:pPr>
            <w:r>
              <w:t>Tevredenheid klant</w:t>
            </w:r>
            <w:r>
              <w:rPr>
                <w:rStyle w:val="FootnoteReference"/>
                <w:color w:val="FFFFFF"/>
              </w:rPr>
              <w:footnoteReference w:id="5"/>
            </w:r>
          </w:p>
        </w:tc>
      </w:tr>
      <w:tr w:rsidR="001174D0" w14:paraId="5D73415A" w14:textId="77777777" w:rsidTr="00FD7FFB">
        <w:tc>
          <w:tcPr>
            <w:tcW w:w="1288" w:type="dxa"/>
          </w:tcPr>
          <w:p w14:paraId="7E596980" w14:textId="77777777" w:rsidR="001174D0" w:rsidRPr="00243C3A" w:rsidRDefault="001174D0" w:rsidP="00FD7FFB">
            <w:pPr>
              <w:pStyle w:val="BasistekstEmtio"/>
            </w:pPr>
            <w:r w:rsidRPr="00243C3A">
              <w:t>C0</w:t>
            </w:r>
            <w:r>
              <w:t>4</w:t>
            </w:r>
          </w:p>
        </w:tc>
        <w:tc>
          <w:tcPr>
            <w:tcW w:w="1103" w:type="dxa"/>
          </w:tcPr>
          <w:p w14:paraId="473156ED" w14:textId="77777777" w:rsidR="001174D0" w:rsidRDefault="001174D0" w:rsidP="00FD7FFB">
            <w:pPr>
              <w:pStyle w:val="BasistekstEmtio"/>
            </w:pPr>
          </w:p>
        </w:tc>
        <w:tc>
          <w:tcPr>
            <w:tcW w:w="1262" w:type="dxa"/>
          </w:tcPr>
          <w:p w14:paraId="4AE08CA7" w14:textId="77777777" w:rsidR="001174D0" w:rsidRDefault="001174D0" w:rsidP="00FD7FFB">
            <w:pPr>
              <w:pStyle w:val="BasistekstEmtio"/>
            </w:pPr>
          </w:p>
        </w:tc>
        <w:tc>
          <w:tcPr>
            <w:tcW w:w="1634" w:type="dxa"/>
          </w:tcPr>
          <w:p w14:paraId="2380B23E" w14:textId="77777777" w:rsidR="001174D0" w:rsidRDefault="001174D0" w:rsidP="00FD7FFB">
            <w:pPr>
              <w:pStyle w:val="BasistekstEmtio"/>
            </w:pPr>
          </w:p>
        </w:tc>
        <w:tc>
          <w:tcPr>
            <w:tcW w:w="1006" w:type="dxa"/>
          </w:tcPr>
          <w:p w14:paraId="1B42CA9E" w14:textId="77777777" w:rsidR="001174D0" w:rsidRDefault="001174D0" w:rsidP="00FD7FFB">
            <w:pPr>
              <w:pStyle w:val="BasistekstEmtio"/>
            </w:pPr>
          </w:p>
        </w:tc>
        <w:tc>
          <w:tcPr>
            <w:tcW w:w="988" w:type="dxa"/>
          </w:tcPr>
          <w:p w14:paraId="6C63DDEC" w14:textId="77777777" w:rsidR="001174D0" w:rsidRDefault="001174D0" w:rsidP="00FD7FFB">
            <w:pPr>
              <w:pStyle w:val="BasistekstEmtio"/>
            </w:pPr>
          </w:p>
        </w:tc>
        <w:tc>
          <w:tcPr>
            <w:tcW w:w="1326" w:type="dxa"/>
          </w:tcPr>
          <w:p w14:paraId="4E458E5C" w14:textId="77777777" w:rsidR="001174D0" w:rsidRDefault="001174D0" w:rsidP="00FD7FFB">
            <w:pPr>
              <w:pStyle w:val="BasistekstEmtio"/>
            </w:pPr>
          </w:p>
        </w:tc>
      </w:tr>
      <w:tr w:rsidR="001174D0" w14:paraId="385121AC" w14:textId="77777777" w:rsidTr="00FD7FFB">
        <w:tc>
          <w:tcPr>
            <w:tcW w:w="1288" w:type="dxa"/>
          </w:tcPr>
          <w:p w14:paraId="299F030C" w14:textId="77777777" w:rsidR="001174D0" w:rsidRPr="00243C3A" w:rsidRDefault="001174D0" w:rsidP="00FD7FFB">
            <w:pPr>
              <w:pStyle w:val="BasistekstEmtio"/>
            </w:pPr>
            <w:r w:rsidRPr="00243C3A">
              <w:t>C0</w:t>
            </w:r>
            <w:r>
              <w:t>5</w:t>
            </w:r>
          </w:p>
        </w:tc>
        <w:tc>
          <w:tcPr>
            <w:tcW w:w="1103" w:type="dxa"/>
          </w:tcPr>
          <w:p w14:paraId="5444A5AC" w14:textId="77777777" w:rsidR="001174D0" w:rsidRDefault="001174D0" w:rsidP="00FD7FFB">
            <w:pPr>
              <w:pStyle w:val="BasistekstEmtio"/>
            </w:pPr>
          </w:p>
        </w:tc>
        <w:tc>
          <w:tcPr>
            <w:tcW w:w="1262" w:type="dxa"/>
          </w:tcPr>
          <w:p w14:paraId="689487CE" w14:textId="77777777" w:rsidR="001174D0" w:rsidRDefault="001174D0" w:rsidP="00FD7FFB">
            <w:pPr>
              <w:pStyle w:val="BasistekstEmtio"/>
            </w:pPr>
          </w:p>
        </w:tc>
        <w:tc>
          <w:tcPr>
            <w:tcW w:w="1634" w:type="dxa"/>
          </w:tcPr>
          <w:p w14:paraId="252ADF40" w14:textId="77777777" w:rsidR="001174D0" w:rsidRDefault="001174D0" w:rsidP="00FD7FFB">
            <w:pPr>
              <w:pStyle w:val="BasistekstEmtio"/>
            </w:pPr>
          </w:p>
        </w:tc>
        <w:tc>
          <w:tcPr>
            <w:tcW w:w="1006" w:type="dxa"/>
          </w:tcPr>
          <w:p w14:paraId="78C365ED" w14:textId="77777777" w:rsidR="001174D0" w:rsidRDefault="001174D0" w:rsidP="00FD7FFB">
            <w:pPr>
              <w:pStyle w:val="BasistekstEmtio"/>
            </w:pPr>
          </w:p>
        </w:tc>
        <w:tc>
          <w:tcPr>
            <w:tcW w:w="988" w:type="dxa"/>
          </w:tcPr>
          <w:p w14:paraId="7B2A2077" w14:textId="77777777" w:rsidR="001174D0" w:rsidRDefault="001174D0" w:rsidP="00FD7FFB">
            <w:pPr>
              <w:pStyle w:val="BasistekstEmtio"/>
            </w:pPr>
          </w:p>
        </w:tc>
        <w:tc>
          <w:tcPr>
            <w:tcW w:w="1326" w:type="dxa"/>
          </w:tcPr>
          <w:p w14:paraId="1A2C80AD" w14:textId="77777777" w:rsidR="001174D0" w:rsidRDefault="001174D0" w:rsidP="00FD7FFB">
            <w:pPr>
              <w:pStyle w:val="BasistekstEmtio"/>
            </w:pPr>
          </w:p>
        </w:tc>
      </w:tr>
      <w:tr w:rsidR="001174D0" w14:paraId="59FAF7B9" w14:textId="77777777" w:rsidTr="00FD7FFB">
        <w:tc>
          <w:tcPr>
            <w:tcW w:w="1288" w:type="dxa"/>
          </w:tcPr>
          <w:p w14:paraId="1B859F80" w14:textId="77777777" w:rsidR="001174D0" w:rsidRPr="00243C3A" w:rsidRDefault="001174D0" w:rsidP="00FD7FFB">
            <w:pPr>
              <w:pStyle w:val="BasistekstEmtio"/>
            </w:pPr>
            <w:r w:rsidRPr="00243C3A">
              <w:t>C0</w:t>
            </w:r>
            <w:r>
              <w:t>6</w:t>
            </w:r>
          </w:p>
        </w:tc>
        <w:tc>
          <w:tcPr>
            <w:tcW w:w="1103" w:type="dxa"/>
          </w:tcPr>
          <w:p w14:paraId="7044A712" w14:textId="77777777" w:rsidR="001174D0" w:rsidRDefault="001174D0" w:rsidP="00FD7FFB">
            <w:pPr>
              <w:pStyle w:val="BasistekstEmtio"/>
            </w:pPr>
          </w:p>
        </w:tc>
        <w:tc>
          <w:tcPr>
            <w:tcW w:w="1262" w:type="dxa"/>
          </w:tcPr>
          <w:p w14:paraId="14CA58E0" w14:textId="77777777" w:rsidR="001174D0" w:rsidRDefault="001174D0" w:rsidP="00FD7FFB">
            <w:pPr>
              <w:pStyle w:val="BasistekstEmtio"/>
            </w:pPr>
          </w:p>
        </w:tc>
        <w:tc>
          <w:tcPr>
            <w:tcW w:w="1634" w:type="dxa"/>
          </w:tcPr>
          <w:p w14:paraId="31C03C41" w14:textId="77777777" w:rsidR="001174D0" w:rsidRDefault="001174D0" w:rsidP="00FD7FFB">
            <w:pPr>
              <w:pStyle w:val="BasistekstEmtio"/>
            </w:pPr>
          </w:p>
        </w:tc>
        <w:tc>
          <w:tcPr>
            <w:tcW w:w="1006" w:type="dxa"/>
          </w:tcPr>
          <w:p w14:paraId="36D449E7" w14:textId="77777777" w:rsidR="001174D0" w:rsidRDefault="001174D0" w:rsidP="00FD7FFB">
            <w:pPr>
              <w:pStyle w:val="BasistekstEmtio"/>
            </w:pPr>
          </w:p>
        </w:tc>
        <w:tc>
          <w:tcPr>
            <w:tcW w:w="988" w:type="dxa"/>
          </w:tcPr>
          <w:p w14:paraId="0923F6EB" w14:textId="77777777" w:rsidR="001174D0" w:rsidRDefault="001174D0" w:rsidP="00FD7FFB">
            <w:pPr>
              <w:pStyle w:val="BasistekstEmtio"/>
            </w:pPr>
          </w:p>
        </w:tc>
        <w:tc>
          <w:tcPr>
            <w:tcW w:w="1326" w:type="dxa"/>
          </w:tcPr>
          <w:p w14:paraId="43C43A3C" w14:textId="77777777" w:rsidR="001174D0" w:rsidRDefault="001174D0" w:rsidP="00FD7FFB">
            <w:pPr>
              <w:pStyle w:val="BasistekstEmtio"/>
            </w:pPr>
          </w:p>
        </w:tc>
      </w:tr>
      <w:tr w:rsidR="001174D0" w14:paraId="14DCFDEE" w14:textId="77777777" w:rsidTr="00FD7FFB">
        <w:tc>
          <w:tcPr>
            <w:tcW w:w="1288" w:type="dxa"/>
          </w:tcPr>
          <w:p w14:paraId="0BFE4B94" w14:textId="77777777" w:rsidR="001174D0" w:rsidRPr="00243C3A" w:rsidRDefault="001174D0" w:rsidP="00FD7FFB">
            <w:pPr>
              <w:pStyle w:val="BasistekstEmtio"/>
            </w:pPr>
            <w:r w:rsidRPr="00243C3A">
              <w:t>C0</w:t>
            </w:r>
            <w:r>
              <w:t>7</w:t>
            </w:r>
          </w:p>
        </w:tc>
        <w:tc>
          <w:tcPr>
            <w:tcW w:w="1103" w:type="dxa"/>
          </w:tcPr>
          <w:p w14:paraId="35A6184D" w14:textId="77777777" w:rsidR="001174D0" w:rsidRDefault="001174D0" w:rsidP="00FD7FFB">
            <w:pPr>
              <w:pStyle w:val="BasistekstEmtio"/>
            </w:pPr>
          </w:p>
        </w:tc>
        <w:tc>
          <w:tcPr>
            <w:tcW w:w="1262" w:type="dxa"/>
          </w:tcPr>
          <w:p w14:paraId="3FFF09E7" w14:textId="77777777" w:rsidR="001174D0" w:rsidRDefault="001174D0" w:rsidP="00FD7FFB">
            <w:pPr>
              <w:pStyle w:val="BasistekstEmtio"/>
            </w:pPr>
          </w:p>
        </w:tc>
        <w:tc>
          <w:tcPr>
            <w:tcW w:w="1634" w:type="dxa"/>
          </w:tcPr>
          <w:p w14:paraId="362BCB25" w14:textId="77777777" w:rsidR="001174D0" w:rsidRDefault="001174D0" w:rsidP="00FD7FFB">
            <w:pPr>
              <w:pStyle w:val="BasistekstEmtio"/>
            </w:pPr>
          </w:p>
        </w:tc>
        <w:tc>
          <w:tcPr>
            <w:tcW w:w="1006" w:type="dxa"/>
          </w:tcPr>
          <w:p w14:paraId="491D1751" w14:textId="77777777" w:rsidR="001174D0" w:rsidRDefault="001174D0" w:rsidP="00FD7FFB">
            <w:pPr>
              <w:pStyle w:val="BasistekstEmtio"/>
            </w:pPr>
          </w:p>
        </w:tc>
        <w:tc>
          <w:tcPr>
            <w:tcW w:w="988" w:type="dxa"/>
          </w:tcPr>
          <w:p w14:paraId="7C146633" w14:textId="77777777" w:rsidR="001174D0" w:rsidRDefault="001174D0" w:rsidP="00FD7FFB">
            <w:pPr>
              <w:pStyle w:val="BasistekstEmtio"/>
            </w:pPr>
          </w:p>
        </w:tc>
        <w:tc>
          <w:tcPr>
            <w:tcW w:w="1326" w:type="dxa"/>
          </w:tcPr>
          <w:p w14:paraId="35A1A252" w14:textId="77777777" w:rsidR="001174D0" w:rsidRDefault="001174D0" w:rsidP="00FD7FFB">
            <w:pPr>
              <w:pStyle w:val="BasistekstEmtio"/>
            </w:pPr>
          </w:p>
        </w:tc>
      </w:tr>
      <w:tr w:rsidR="001174D0" w14:paraId="5F79D025" w14:textId="77777777" w:rsidTr="00FD7FFB">
        <w:tc>
          <w:tcPr>
            <w:tcW w:w="1288" w:type="dxa"/>
          </w:tcPr>
          <w:p w14:paraId="7D065AA4" w14:textId="77777777" w:rsidR="001174D0" w:rsidRPr="00243C3A" w:rsidRDefault="001174D0" w:rsidP="00FD7FFB">
            <w:pPr>
              <w:pStyle w:val="BasistekstEmtio"/>
            </w:pPr>
            <w:r w:rsidRPr="00243C3A">
              <w:t>C0</w:t>
            </w:r>
            <w:r>
              <w:t>9</w:t>
            </w:r>
          </w:p>
        </w:tc>
        <w:tc>
          <w:tcPr>
            <w:tcW w:w="1103" w:type="dxa"/>
          </w:tcPr>
          <w:p w14:paraId="77D034D8" w14:textId="77777777" w:rsidR="001174D0" w:rsidRDefault="001174D0" w:rsidP="00FD7FFB">
            <w:pPr>
              <w:pStyle w:val="BasistekstEmtio"/>
            </w:pPr>
          </w:p>
        </w:tc>
        <w:tc>
          <w:tcPr>
            <w:tcW w:w="1262" w:type="dxa"/>
          </w:tcPr>
          <w:p w14:paraId="098838A2" w14:textId="77777777" w:rsidR="001174D0" w:rsidRDefault="001174D0" w:rsidP="00FD7FFB">
            <w:pPr>
              <w:pStyle w:val="BasistekstEmtio"/>
            </w:pPr>
          </w:p>
        </w:tc>
        <w:tc>
          <w:tcPr>
            <w:tcW w:w="1634" w:type="dxa"/>
          </w:tcPr>
          <w:p w14:paraId="49F1638F" w14:textId="77777777" w:rsidR="001174D0" w:rsidRDefault="001174D0" w:rsidP="00FD7FFB">
            <w:pPr>
              <w:pStyle w:val="BasistekstEmtio"/>
            </w:pPr>
          </w:p>
        </w:tc>
        <w:tc>
          <w:tcPr>
            <w:tcW w:w="1006" w:type="dxa"/>
          </w:tcPr>
          <w:p w14:paraId="4C855471" w14:textId="77777777" w:rsidR="001174D0" w:rsidRDefault="001174D0" w:rsidP="00FD7FFB">
            <w:pPr>
              <w:pStyle w:val="BasistekstEmtio"/>
            </w:pPr>
          </w:p>
        </w:tc>
        <w:tc>
          <w:tcPr>
            <w:tcW w:w="988" w:type="dxa"/>
          </w:tcPr>
          <w:p w14:paraId="320557AE" w14:textId="77777777" w:rsidR="001174D0" w:rsidRDefault="001174D0" w:rsidP="00FD7FFB">
            <w:pPr>
              <w:pStyle w:val="BasistekstEmtio"/>
            </w:pPr>
          </w:p>
        </w:tc>
        <w:tc>
          <w:tcPr>
            <w:tcW w:w="1326" w:type="dxa"/>
          </w:tcPr>
          <w:p w14:paraId="120185E1" w14:textId="77777777" w:rsidR="001174D0" w:rsidRDefault="001174D0" w:rsidP="00FD7FFB">
            <w:pPr>
              <w:pStyle w:val="BasistekstEmtio"/>
            </w:pPr>
          </w:p>
        </w:tc>
      </w:tr>
      <w:tr w:rsidR="001174D0" w14:paraId="1C5AA171" w14:textId="77777777" w:rsidTr="00FD7FFB">
        <w:tc>
          <w:tcPr>
            <w:tcW w:w="1288" w:type="dxa"/>
          </w:tcPr>
          <w:p w14:paraId="5F32F940" w14:textId="77777777" w:rsidR="001174D0" w:rsidRDefault="001174D0" w:rsidP="00FD7FFB">
            <w:pPr>
              <w:pStyle w:val="BasistekstEmtio"/>
            </w:pPr>
            <w:r>
              <w:t>C10</w:t>
            </w:r>
          </w:p>
        </w:tc>
        <w:tc>
          <w:tcPr>
            <w:tcW w:w="1103" w:type="dxa"/>
          </w:tcPr>
          <w:p w14:paraId="4190F5F9" w14:textId="77777777" w:rsidR="001174D0" w:rsidRDefault="001174D0" w:rsidP="00FD7FFB">
            <w:pPr>
              <w:pStyle w:val="BasistekstEmtio"/>
            </w:pPr>
          </w:p>
        </w:tc>
        <w:tc>
          <w:tcPr>
            <w:tcW w:w="1262" w:type="dxa"/>
          </w:tcPr>
          <w:p w14:paraId="7139369C" w14:textId="77777777" w:rsidR="001174D0" w:rsidRDefault="001174D0" w:rsidP="00FD7FFB">
            <w:pPr>
              <w:pStyle w:val="BasistekstEmtio"/>
            </w:pPr>
          </w:p>
        </w:tc>
        <w:tc>
          <w:tcPr>
            <w:tcW w:w="1634" w:type="dxa"/>
          </w:tcPr>
          <w:p w14:paraId="3AF0E0C1" w14:textId="77777777" w:rsidR="001174D0" w:rsidRDefault="001174D0" w:rsidP="00FD7FFB">
            <w:pPr>
              <w:pStyle w:val="BasistekstEmtio"/>
            </w:pPr>
          </w:p>
        </w:tc>
        <w:tc>
          <w:tcPr>
            <w:tcW w:w="1006" w:type="dxa"/>
          </w:tcPr>
          <w:p w14:paraId="45EB1D1C" w14:textId="77777777" w:rsidR="001174D0" w:rsidRDefault="001174D0" w:rsidP="00FD7FFB">
            <w:pPr>
              <w:pStyle w:val="BasistekstEmtio"/>
            </w:pPr>
          </w:p>
        </w:tc>
        <w:tc>
          <w:tcPr>
            <w:tcW w:w="988" w:type="dxa"/>
          </w:tcPr>
          <w:p w14:paraId="67C8A292" w14:textId="77777777" w:rsidR="001174D0" w:rsidRDefault="001174D0" w:rsidP="00FD7FFB">
            <w:pPr>
              <w:pStyle w:val="BasistekstEmtio"/>
            </w:pPr>
          </w:p>
        </w:tc>
        <w:tc>
          <w:tcPr>
            <w:tcW w:w="1326" w:type="dxa"/>
          </w:tcPr>
          <w:p w14:paraId="1711AE5B" w14:textId="77777777" w:rsidR="001174D0" w:rsidRDefault="001174D0" w:rsidP="00FD7FFB">
            <w:pPr>
              <w:pStyle w:val="BasistekstEmtio"/>
            </w:pPr>
          </w:p>
        </w:tc>
      </w:tr>
      <w:tr w:rsidR="001174D0" w14:paraId="3008D096" w14:textId="77777777" w:rsidTr="00FD7FFB">
        <w:tc>
          <w:tcPr>
            <w:tcW w:w="1288" w:type="dxa"/>
          </w:tcPr>
          <w:p w14:paraId="5BF0315C" w14:textId="77777777" w:rsidR="001174D0" w:rsidRDefault="001174D0" w:rsidP="00FD7FFB">
            <w:pPr>
              <w:pStyle w:val="BasistekstEmtio"/>
            </w:pPr>
            <w:r>
              <w:t>C11</w:t>
            </w:r>
          </w:p>
        </w:tc>
        <w:tc>
          <w:tcPr>
            <w:tcW w:w="1103" w:type="dxa"/>
          </w:tcPr>
          <w:p w14:paraId="28A270F0" w14:textId="77777777" w:rsidR="001174D0" w:rsidRDefault="001174D0" w:rsidP="00FD7FFB">
            <w:pPr>
              <w:pStyle w:val="BasistekstEmtio"/>
            </w:pPr>
          </w:p>
        </w:tc>
        <w:tc>
          <w:tcPr>
            <w:tcW w:w="1262" w:type="dxa"/>
          </w:tcPr>
          <w:p w14:paraId="7AD36AD8" w14:textId="77777777" w:rsidR="001174D0" w:rsidRDefault="001174D0" w:rsidP="00FD7FFB">
            <w:pPr>
              <w:pStyle w:val="BasistekstEmtio"/>
            </w:pPr>
          </w:p>
        </w:tc>
        <w:tc>
          <w:tcPr>
            <w:tcW w:w="1634" w:type="dxa"/>
          </w:tcPr>
          <w:p w14:paraId="1BB6E17F" w14:textId="77777777" w:rsidR="001174D0" w:rsidRDefault="001174D0" w:rsidP="00FD7FFB">
            <w:pPr>
              <w:pStyle w:val="BasistekstEmtio"/>
            </w:pPr>
          </w:p>
        </w:tc>
        <w:tc>
          <w:tcPr>
            <w:tcW w:w="1006" w:type="dxa"/>
          </w:tcPr>
          <w:p w14:paraId="51F596E2" w14:textId="77777777" w:rsidR="001174D0" w:rsidRDefault="001174D0" w:rsidP="00FD7FFB">
            <w:pPr>
              <w:pStyle w:val="BasistekstEmtio"/>
            </w:pPr>
          </w:p>
        </w:tc>
        <w:tc>
          <w:tcPr>
            <w:tcW w:w="988" w:type="dxa"/>
          </w:tcPr>
          <w:p w14:paraId="55AA3C75" w14:textId="77777777" w:rsidR="001174D0" w:rsidRDefault="001174D0" w:rsidP="00FD7FFB">
            <w:pPr>
              <w:pStyle w:val="BasistekstEmtio"/>
            </w:pPr>
          </w:p>
        </w:tc>
        <w:tc>
          <w:tcPr>
            <w:tcW w:w="1326" w:type="dxa"/>
          </w:tcPr>
          <w:p w14:paraId="7EDE44F8" w14:textId="77777777" w:rsidR="001174D0" w:rsidRDefault="001174D0" w:rsidP="00FD7FFB">
            <w:pPr>
              <w:pStyle w:val="BasistekstEmtio"/>
            </w:pPr>
          </w:p>
        </w:tc>
      </w:tr>
    </w:tbl>
    <w:p w14:paraId="5D36D2F2" w14:textId="77777777" w:rsidR="001174D0" w:rsidRPr="00002FF6" w:rsidRDefault="001174D0" w:rsidP="00002FF6">
      <w:pPr>
        <w:pStyle w:val="TabelkopjeEmtio"/>
        <w:spacing w:line="240" w:lineRule="exact"/>
        <w:rPr>
          <w:b/>
          <w:caps/>
          <w:color w:val="BB3B82" w:themeColor="accent3"/>
          <w:sz w:val="20"/>
        </w:rPr>
      </w:pPr>
      <w:r w:rsidRPr="00002FF6">
        <w:rPr>
          <w:b/>
          <w:caps/>
          <w:color w:val="BB3B82" w:themeColor="accent3"/>
          <w:sz w:val="20"/>
        </w:rPr>
        <w:t>TABEL 5:</w:t>
      </w:r>
      <w:r w:rsidRPr="00002FF6">
        <w:rPr>
          <w:b/>
          <w:caps/>
          <w:color w:val="BB3B82" w:themeColor="accent3"/>
          <w:sz w:val="20"/>
        </w:rPr>
        <w:tab/>
        <w:t>INVULSJABLOON CV’S. VAN ELKE AANGEBODEN TEAMLID DIENT EEN CV BESCHIKBAAR TE WORDEN GESTELD CONFORM DIT SJABLOON. INDIEN PER CV PER COMPETENTIE MEERDERE PROJECTEN WORDEN ONDERSCHEIDEN, DIENT ELK PROJECT OP EEN AFZONDERLIJKE RIJ TE WORDEN VERMELD (PER COMPETENTIE DIENT U DERHALVE DAN MEERDERE RIJEN TE GEBRUIKEN)</w:t>
      </w:r>
    </w:p>
    <w:p w14:paraId="4D8843A3" w14:textId="77777777" w:rsidR="001174D0" w:rsidRPr="003F3547" w:rsidRDefault="001174D0" w:rsidP="003F3547">
      <w:pPr>
        <w:pStyle w:val="BasistekstEmtio"/>
      </w:pPr>
    </w:p>
    <w:sectPr w:rsidR="001174D0" w:rsidRPr="003F3547" w:rsidSect="00F65073">
      <w:headerReference w:type="default" r:id="rId8"/>
      <w:pgSz w:w="11906" w:h="16838" w:code="9"/>
      <w:pgMar w:top="2269" w:right="1219" w:bottom="1843" w:left="226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44C8D" w14:textId="77777777" w:rsidR="005C47C0" w:rsidRPr="003F3547" w:rsidRDefault="005C47C0" w:rsidP="003F3547">
      <w:pPr>
        <w:pStyle w:val="Footer"/>
      </w:pPr>
    </w:p>
  </w:endnote>
  <w:endnote w:type="continuationSeparator" w:id="0">
    <w:p w14:paraId="5A29EE46" w14:textId="77777777" w:rsidR="005C47C0" w:rsidRPr="003F3547" w:rsidRDefault="005C47C0" w:rsidP="003F3547">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Black">
    <w:charset w:val="00"/>
    <w:family w:val="auto"/>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Verdana">
    <w:panose1 w:val="020B0604030504040204"/>
    <w:charset w:val="00"/>
    <w:family w:val="swiss"/>
    <w:pitch w:val="variable"/>
    <w:sig w:usb0="A00006FF" w:usb1="4000205B" w:usb2="00000010" w:usb3="00000000" w:csb0="0000019F"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A00002FF" w:usb1="5000204B" w:usb2="00000000" w:usb3="00000000" w:csb0="00000197" w:csb1="00000000"/>
  </w:font>
  <w:font w:name="Nunito Light">
    <w:altName w:val="Calibri"/>
    <w:charset w:val="00"/>
    <w:family w:val="auto"/>
    <w:pitch w:val="variable"/>
    <w:sig w:usb0="A00002FF" w:usb1="5000204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A10A5" w14:textId="77777777" w:rsidR="005C47C0" w:rsidRPr="003F3547" w:rsidRDefault="005C47C0" w:rsidP="003F3547">
      <w:pPr>
        <w:pStyle w:val="Footer"/>
      </w:pPr>
    </w:p>
  </w:footnote>
  <w:footnote w:type="continuationSeparator" w:id="0">
    <w:p w14:paraId="541959C1" w14:textId="77777777" w:rsidR="005C47C0" w:rsidRPr="003F3547" w:rsidRDefault="005C47C0" w:rsidP="003F3547">
      <w:pPr>
        <w:pStyle w:val="Footer"/>
      </w:pPr>
    </w:p>
  </w:footnote>
  <w:footnote w:id="1">
    <w:p w14:paraId="1B47808F" w14:textId="77777777" w:rsidR="001174D0" w:rsidRPr="004C32A8" w:rsidRDefault="001174D0" w:rsidP="001174D0">
      <w:pPr>
        <w:pStyle w:val="FootnoteText"/>
        <w:rPr>
          <w:sz w:val="12"/>
          <w:szCs w:val="12"/>
        </w:rPr>
      </w:pPr>
      <w:r w:rsidRPr="004C32A8">
        <w:rPr>
          <w:rStyle w:val="FootnoteReference"/>
          <w:sz w:val="12"/>
          <w:szCs w:val="12"/>
        </w:rPr>
        <w:footnoteRef/>
      </w:r>
      <w:r w:rsidRPr="004C32A8">
        <w:rPr>
          <w:sz w:val="12"/>
          <w:szCs w:val="12"/>
        </w:rPr>
        <w:t xml:space="preserve"> Per door u bij deze Competentie vermeld project.</w:t>
      </w:r>
    </w:p>
  </w:footnote>
  <w:footnote w:id="2">
    <w:p w14:paraId="211B9DFB" w14:textId="77777777" w:rsidR="001174D0" w:rsidRPr="004C32A8" w:rsidRDefault="001174D0" w:rsidP="001174D0">
      <w:pPr>
        <w:pStyle w:val="FootnoteText"/>
        <w:rPr>
          <w:sz w:val="12"/>
          <w:szCs w:val="12"/>
        </w:rPr>
      </w:pPr>
      <w:r w:rsidRPr="004C32A8">
        <w:rPr>
          <w:rStyle w:val="FootnoteReference"/>
          <w:sz w:val="12"/>
          <w:szCs w:val="12"/>
        </w:rPr>
        <w:footnoteRef/>
      </w:r>
      <w:r w:rsidRPr="004C32A8">
        <w:rPr>
          <w:sz w:val="12"/>
          <w:szCs w:val="12"/>
        </w:rPr>
        <w:t xml:space="preserve"> Per door u bij deze Competentie vermeld project</w:t>
      </w:r>
      <w:r>
        <w:rPr>
          <w:sz w:val="12"/>
          <w:szCs w:val="12"/>
        </w:rPr>
        <w:t>, inclusief start- en einddatum en inzet per week</w:t>
      </w:r>
      <w:r w:rsidRPr="004C32A8">
        <w:rPr>
          <w:sz w:val="12"/>
          <w:szCs w:val="12"/>
        </w:rPr>
        <w:t>.</w:t>
      </w:r>
    </w:p>
  </w:footnote>
  <w:footnote w:id="3">
    <w:p w14:paraId="3B886A38" w14:textId="77777777" w:rsidR="001174D0" w:rsidRPr="004C32A8" w:rsidRDefault="001174D0" w:rsidP="001174D0">
      <w:pPr>
        <w:pStyle w:val="FootnoteText"/>
        <w:rPr>
          <w:sz w:val="12"/>
          <w:szCs w:val="12"/>
        </w:rPr>
      </w:pPr>
      <w:r w:rsidRPr="004C32A8">
        <w:rPr>
          <w:rStyle w:val="FootnoteReference"/>
          <w:sz w:val="12"/>
          <w:szCs w:val="12"/>
        </w:rPr>
        <w:footnoteRef/>
      </w:r>
      <w:r w:rsidRPr="004C32A8">
        <w:rPr>
          <w:sz w:val="12"/>
          <w:szCs w:val="12"/>
        </w:rPr>
        <w:t xml:space="preserve"> Per door u bij deze Competentie vermeld project, </w:t>
      </w:r>
      <w:r>
        <w:rPr>
          <w:sz w:val="12"/>
          <w:szCs w:val="12"/>
        </w:rPr>
        <w:t>en een beschrijving van de specifieke en/of unieke eigen rol hierin.</w:t>
      </w:r>
    </w:p>
  </w:footnote>
  <w:footnote w:id="4">
    <w:p w14:paraId="7B5FBD7B" w14:textId="77777777" w:rsidR="001174D0" w:rsidRPr="004C32A8" w:rsidRDefault="001174D0" w:rsidP="001174D0">
      <w:pPr>
        <w:pStyle w:val="FootnoteText"/>
        <w:rPr>
          <w:sz w:val="12"/>
          <w:szCs w:val="12"/>
        </w:rPr>
      </w:pPr>
      <w:r w:rsidRPr="004C32A8">
        <w:rPr>
          <w:rStyle w:val="FootnoteReference"/>
          <w:sz w:val="12"/>
          <w:szCs w:val="12"/>
        </w:rPr>
        <w:footnoteRef/>
      </w:r>
      <w:r w:rsidRPr="004C32A8">
        <w:rPr>
          <w:sz w:val="12"/>
          <w:szCs w:val="12"/>
        </w:rPr>
        <w:t xml:space="preserve"> Per door u bij deze Competentie vermeld project en systeem.</w:t>
      </w:r>
    </w:p>
  </w:footnote>
  <w:footnote w:id="5">
    <w:p w14:paraId="22F52167" w14:textId="77777777" w:rsidR="001174D0" w:rsidRDefault="001174D0" w:rsidP="001174D0">
      <w:pPr>
        <w:pStyle w:val="FootnoteText"/>
      </w:pPr>
      <w:r w:rsidRPr="004C32A8">
        <w:rPr>
          <w:rStyle w:val="FootnoteReference"/>
          <w:sz w:val="12"/>
          <w:szCs w:val="12"/>
        </w:rPr>
        <w:footnoteRef/>
      </w:r>
      <w:r w:rsidRPr="004C32A8">
        <w:rPr>
          <w:sz w:val="12"/>
          <w:szCs w:val="12"/>
        </w:rPr>
        <w:t xml:space="preserve"> Per project.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8FB25" w14:textId="77777777" w:rsidR="006F4606" w:rsidRDefault="006F4606" w:rsidP="006F4606">
    <w:pPr>
      <w:pStyle w:val="Kop1zondernummerEmtio"/>
      <w:ind w:left="-1560"/>
    </w:pPr>
  </w:p>
  <w:p w14:paraId="7B086C5A" w14:textId="77777777" w:rsidR="006F4606" w:rsidRDefault="006F4606" w:rsidP="006F4606">
    <w:pPr>
      <w:pStyle w:val="Kop1zondernummerEmtio"/>
      <w:ind w:left="-1560"/>
    </w:pPr>
  </w:p>
  <w:p w14:paraId="48E811C8" w14:textId="77777777" w:rsidR="006F4606" w:rsidRDefault="006F4606" w:rsidP="006F4606">
    <w:pPr>
      <w:pStyle w:val="Kop1zondernummerEmtio"/>
      <w:ind w:left="-1560"/>
    </w:pPr>
  </w:p>
  <w:p w14:paraId="18378A51" w14:textId="469D9DD3" w:rsidR="006F4606" w:rsidRDefault="006F4606" w:rsidP="006F4606">
    <w:pPr>
      <w:pStyle w:val="Kop1zondernummerEmtio"/>
      <w:ind w:left="-1560"/>
      <w:jc w:val="right"/>
    </w:pPr>
    <w:r>
      <w:rPr>
        <w:noProof/>
      </w:rPr>
      <w:t xml:space="preserve">  </w:t>
    </w:r>
    <w:r w:rsidR="00273248">
      <w:rPr>
        <w:noProof/>
      </w:rPr>
      <w:drawing>
        <wp:inline distT="0" distB="0" distL="0" distR="0" wp14:anchorId="27BC72A8" wp14:editId="3A442D7F">
          <wp:extent cx="2009775" cy="589625"/>
          <wp:effectExtent l="0" t="0" r="0" b="1270"/>
          <wp:docPr id="6" name="Afbeelding 6"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descr="Afbeelding met tekst, illustratie&#10;&#10;Automatisch gegenereerde beschrijving"/>
                  <pic:cNvPicPr/>
                </pic:nvPicPr>
                <pic:blipFill>
                  <a:blip r:embed="rId1"/>
                  <a:stretch>
                    <a:fillRect/>
                  </a:stretch>
                </pic:blipFill>
                <pic:spPr>
                  <a:xfrm>
                    <a:off x="0" y="0"/>
                    <a:ext cx="2027077" cy="594701"/>
                  </a:xfrm>
                  <a:prstGeom prst="rect">
                    <a:avLst/>
                  </a:prstGeom>
                </pic:spPr>
              </pic:pic>
            </a:graphicData>
          </a:graphic>
        </wp:inline>
      </w:drawing>
    </w:r>
  </w:p>
  <w:p w14:paraId="43125AC5" w14:textId="78CF28BF" w:rsidR="006F4606" w:rsidRDefault="006F4606" w:rsidP="006F4606">
    <w:pPr>
      <w:pStyle w:val="Kop1zondernummerEmtio"/>
      <w:ind w:left="-1560"/>
    </w:pPr>
    <w:r>
      <w:t>Appendix 6.</w:t>
    </w:r>
    <w:r w:rsidR="009E4881">
      <w:t>6</w:t>
    </w:r>
    <w:r>
      <w:t>.4</w:t>
    </w:r>
    <w:r>
      <w:tab/>
      <w:t>INVULSJABLOON CV’S</w:t>
    </w:r>
  </w:p>
  <w:p w14:paraId="2369F4D4" w14:textId="77777777" w:rsidR="006F4606" w:rsidRDefault="006F46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8"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9" w15:restartNumberingAfterBreak="0">
    <w:nsid w:val="40EF61F8"/>
    <w:multiLevelType w:val="multilevel"/>
    <w:tmpl w:val="B80072F2"/>
    <w:styleLink w:val="KopnummeringEmtio"/>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0"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1"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4" w15:restartNumberingAfterBreak="0">
    <w:nsid w:val="6C6644DD"/>
    <w:multiLevelType w:val="multilevel"/>
    <w:tmpl w:val="9E50E438"/>
    <w:numStyleLink w:val="OpsommingbolletjeEmtio"/>
  </w:abstractNum>
  <w:abstractNum w:abstractNumId="25" w15:restartNumberingAfterBreak="0">
    <w:nsid w:val="6CAB1E63"/>
    <w:multiLevelType w:val="multilevel"/>
    <w:tmpl w:val="7FB6E594"/>
    <w:numStyleLink w:val="AgendapuntlijstEmtio"/>
  </w:abstractNum>
  <w:abstractNum w:abstractNumId="26" w15:restartNumberingAfterBreak="0">
    <w:nsid w:val="6E7370EC"/>
    <w:multiLevelType w:val="multilevel"/>
    <w:tmpl w:val="9200769E"/>
    <w:numStyleLink w:val="OpsommingkleineletterEmtio"/>
  </w:abstractNum>
  <w:abstractNum w:abstractNumId="27" w15:restartNumberingAfterBreak="0">
    <w:nsid w:val="7038598F"/>
    <w:multiLevelType w:val="multilevel"/>
    <w:tmpl w:val="90A8103A"/>
    <w:numStyleLink w:val="BijlagenummeringEmtio"/>
  </w:abstractNum>
  <w:abstractNum w:abstractNumId="28" w15:restartNumberingAfterBreak="0">
    <w:nsid w:val="70EC4E8C"/>
    <w:multiLevelType w:val="multilevel"/>
    <w:tmpl w:val="C9FA2D30"/>
    <w:numStyleLink w:val="OpsommingopenrondjeEmtio"/>
  </w:abstractNum>
  <w:abstractNum w:abstractNumId="29" w15:restartNumberingAfterBreak="0">
    <w:nsid w:val="76AE427F"/>
    <w:multiLevelType w:val="multilevel"/>
    <w:tmpl w:val="8576664C"/>
    <w:numStyleLink w:val="OpsommingtekenEmtio"/>
  </w:abstractNum>
  <w:abstractNum w:abstractNumId="30" w15:restartNumberingAfterBreak="0">
    <w:nsid w:val="79AE6CDF"/>
    <w:multiLevelType w:val="multilevel"/>
    <w:tmpl w:val="B4BACAD8"/>
    <w:numStyleLink w:val="OpsommingstreepjeEmtio"/>
  </w:abstractNum>
  <w:abstractNum w:abstractNumId="31" w15:restartNumberingAfterBreak="0">
    <w:nsid w:val="7EB07727"/>
    <w:multiLevelType w:val="multilevel"/>
    <w:tmpl w:val="8576664C"/>
    <w:lvl w:ilvl="0">
      <w:start w:val="1"/>
      <w:numFmt w:val="bullet"/>
      <w:lvlText w:val="•"/>
      <w:lvlJc w:val="left"/>
      <w:pPr>
        <w:ind w:left="284" w:hanging="284"/>
      </w:pPr>
      <w:rPr>
        <w:rFonts w:ascii="Montserrat Black" w:hAnsi="Montserrat Black" w:hint="default"/>
      </w:rPr>
    </w:lvl>
    <w:lvl w:ilvl="1">
      <w:start w:val="1"/>
      <w:numFmt w:val="bullet"/>
      <w:lvlText w:val="-"/>
      <w:lvlJc w:val="left"/>
      <w:pPr>
        <w:ind w:left="568" w:hanging="284"/>
      </w:pPr>
      <w:rPr>
        <w:rFonts w:ascii="Montserrat" w:hAnsi="Montserrat" w:hint="default"/>
      </w:rPr>
    </w:lvl>
    <w:lvl w:ilvl="2">
      <w:start w:val="1"/>
      <w:numFmt w:val="bullet"/>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num w:numId="1">
    <w:abstractNumId w:val="10"/>
  </w:num>
  <w:num w:numId="2">
    <w:abstractNumId w:val="18"/>
  </w:num>
  <w:num w:numId="3">
    <w:abstractNumId w:val="20"/>
  </w:num>
  <w:num w:numId="4">
    <w:abstractNumId w:val="11"/>
  </w:num>
  <w:num w:numId="5">
    <w:abstractNumId w:val="22"/>
  </w:num>
  <w:num w:numId="6">
    <w:abstractNumId w:val="14"/>
  </w:num>
  <w:num w:numId="7">
    <w:abstractNumId w:val="13"/>
  </w:num>
  <w:num w:numId="8">
    <w:abstractNumId w:val="17"/>
  </w:num>
  <w:num w:numId="9">
    <w:abstractNumId w:val="19"/>
  </w:num>
  <w:num w:numId="10">
    <w:abstractNumId w:val="23"/>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6"/>
  </w:num>
  <w:num w:numId="23">
    <w:abstractNumId w:val="15"/>
  </w:num>
  <w:num w:numId="24">
    <w:abstractNumId w:val="21"/>
  </w:num>
  <w:num w:numId="25">
    <w:abstractNumId w:val="25"/>
  </w:num>
  <w:num w:numId="26">
    <w:abstractNumId w:val="24"/>
  </w:num>
  <w:num w:numId="27">
    <w:abstractNumId w:val="28"/>
  </w:num>
  <w:num w:numId="28">
    <w:abstractNumId w:val="30"/>
  </w:num>
  <w:num w:numId="29">
    <w:abstractNumId w:val="12"/>
  </w:num>
  <w:num w:numId="30">
    <w:abstractNumId w:val="27"/>
  </w:num>
  <w:num w:numId="31">
    <w:abstractNumId w:val="29"/>
  </w:num>
  <w:num w:numId="32">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606"/>
    <w:rsid w:val="00002FF6"/>
    <w:rsid w:val="00004562"/>
    <w:rsid w:val="00006237"/>
    <w:rsid w:val="0000663D"/>
    <w:rsid w:val="00010D95"/>
    <w:rsid w:val="00011BFA"/>
    <w:rsid w:val="00011C43"/>
    <w:rsid w:val="00012581"/>
    <w:rsid w:val="00017592"/>
    <w:rsid w:val="000242E1"/>
    <w:rsid w:val="0002562D"/>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32F"/>
    <w:rsid w:val="00066DF0"/>
    <w:rsid w:val="00074DAC"/>
    <w:rsid w:val="0007714E"/>
    <w:rsid w:val="0009698A"/>
    <w:rsid w:val="000A1B78"/>
    <w:rsid w:val="000A602A"/>
    <w:rsid w:val="000B2FB8"/>
    <w:rsid w:val="000B3099"/>
    <w:rsid w:val="000C0969"/>
    <w:rsid w:val="000C1A1A"/>
    <w:rsid w:val="000C477D"/>
    <w:rsid w:val="000C59F4"/>
    <w:rsid w:val="000D30A4"/>
    <w:rsid w:val="000D5FF8"/>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4D0"/>
    <w:rsid w:val="0011784F"/>
    <w:rsid w:val="00122DED"/>
    <w:rsid w:val="00123457"/>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838"/>
    <w:rsid w:val="00196148"/>
    <w:rsid w:val="001966B3"/>
    <w:rsid w:val="001B1334"/>
    <w:rsid w:val="001B1B37"/>
    <w:rsid w:val="001B4C7E"/>
    <w:rsid w:val="001B637B"/>
    <w:rsid w:val="001C0AF2"/>
    <w:rsid w:val="001C11BE"/>
    <w:rsid w:val="001C2E73"/>
    <w:rsid w:val="001C4B20"/>
    <w:rsid w:val="001C6232"/>
    <w:rsid w:val="001C63E7"/>
    <w:rsid w:val="001D003F"/>
    <w:rsid w:val="001D2384"/>
    <w:rsid w:val="001D2A06"/>
    <w:rsid w:val="001D46C9"/>
    <w:rsid w:val="001E2293"/>
    <w:rsid w:val="001E34AC"/>
    <w:rsid w:val="001E3B55"/>
    <w:rsid w:val="001E5F7F"/>
    <w:rsid w:val="001E6720"/>
    <w:rsid w:val="001F03CF"/>
    <w:rsid w:val="001F08C0"/>
    <w:rsid w:val="001F406F"/>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30B64"/>
    <w:rsid w:val="002324A1"/>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73248"/>
    <w:rsid w:val="00280D1D"/>
    <w:rsid w:val="00282B5D"/>
    <w:rsid w:val="00283592"/>
    <w:rsid w:val="0028390B"/>
    <w:rsid w:val="00286914"/>
    <w:rsid w:val="002916E6"/>
    <w:rsid w:val="0029378D"/>
    <w:rsid w:val="00294CD2"/>
    <w:rsid w:val="00294F22"/>
    <w:rsid w:val="00296C79"/>
    <w:rsid w:val="002A1B16"/>
    <w:rsid w:val="002A2E44"/>
    <w:rsid w:val="002A3D57"/>
    <w:rsid w:val="002A7F63"/>
    <w:rsid w:val="002B08A4"/>
    <w:rsid w:val="002B1E96"/>
    <w:rsid w:val="002B2998"/>
    <w:rsid w:val="002B64EE"/>
    <w:rsid w:val="002B776C"/>
    <w:rsid w:val="002C141A"/>
    <w:rsid w:val="002C3031"/>
    <w:rsid w:val="002C34F1"/>
    <w:rsid w:val="002C46FB"/>
    <w:rsid w:val="002C542A"/>
    <w:rsid w:val="002D01F2"/>
    <w:rsid w:val="002D0E88"/>
    <w:rsid w:val="002D52B2"/>
    <w:rsid w:val="002D5AB6"/>
    <w:rsid w:val="002E2611"/>
    <w:rsid w:val="002E274E"/>
    <w:rsid w:val="002E68CD"/>
    <w:rsid w:val="002F0CF8"/>
    <w:rsid w:val="002F0DD5"/>
    <w:rsid w:val="002F1D47"/>
    <w:rsid w:val="002F678C"/>
    <w:rsid w:val="002F6852"/>
    <w:rsid w:val="002F7B77"/>
    <w:rsid w:val="00301553"/>
    <w:rsid w:val="00305208"/>
    <w:rsid w:val="003063C0"/>
    <w:rsid w:val="003107E6"/>
    <w:rsid w:val="00312D26"/>
    <w:rsid w:val="00317DEA"/>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51B1"/>
    <w:rsid w:val="0041674F"/>
    <w:rsid w:val="0042064D"/>
    <w:rsid w:val="0042594D"/>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5327"/>
    <w:rsid w:val="004B2C90"/>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5FFC"/>
    <w:rsid w:val="005818B8"/>
    <w:rsid w:val="0059027A"/>
    <w:rsid w:val="00594416"/>
    <w:rsid w:val="005A1BD7"/>
    <w:rsid w:val="005A226E"/>
    <w:rsid w:val="005A2BEC"/>
    <w:rsid w:val="005B4FAF"/>
    <w:rsid w:val="005C31A9"/>
    <w:rsid w:val="005C476F"/>
    <w:rsid w:val="005C47C0"/>
    <w:rsid w:val="005C5603"/>
    <w:rsid w:val="005C6668"/>
    <w:rsid w:val="005D4151"/>
    <w:rsid w:val="005D5161"/>
    <w:rsid w:val="005D5D89"/>
    <w:rsid w:val="005D5E21"/>
    <w:rsid w:val="005E3E58"/>
    <w:rsid w:val="005F6680"/>
    <w:rsid w:val="005F685A"/>
    <w:rsid w:val="006040DB"/>
    <w:rsid w:val="00605B95"/>
    <w:rsid w:val="0060694D"/>
    <w:rsid w:val="00606D41"/>
    <w:rsid w:val="00610251"/>
    <w:rsid w:val="00610FF8"/>
    <w:rsid w:val="00612C22"/>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B6044"/>
    <w:rsid w:val="006B694F"/>
    <w:rsid w:val="006B7D2C"/>
    <w:rsid w:val="006C1270"/>
    <w:rsid w:val="006C6833"/>
    <w:rsid w:val="006C6A9D"/>
    <w:rsid w:val="006D1154"/>
    <w:rsid w:val="006D2B1F"/>
    <w:rsid w:val="006D2ECD"/>
    <w:rsid w:val="006D39CE"/>
    <w:rsid w:val="006E3E76"/>
    <w:rsid w:val="006F330E"/>
    <w:rsid w:val="006F4606"/>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50733"/>
    <w:rsid w:val="00750780"/>
    <w:rsid w:val="007525D1"/>
    <w:rsid w:val="00752725"/>
    <w:rsid w:val="00753488"/>
    <w:rsid w:val="00754527"/>
    <w:rsid w:val="00756C31"/>
    <w:rsid w:val="0076094E"/>
    <w:rsid w:val="00760A65"/>
    <w:rsid w:val="00763B35"/>
    <w:rsid w:val="00764AF2"/>
    <w:rsid w:val="00766E99"/>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5080"/>
    <w:rsid w:val="008060DB"/>
    <w:rsid w:val="008064EE"/>
    <w:rsid w:val="00810585"/>
    <w:rsid w:val="00814165"/>
    <w:rsid w:val="0082029E"/>
    <w:rsid w:val="00820BC0"/>
    <w:rsid w:val="00820C20"/>
    <w:rsid w:val="008210B8"/>
    <w:rsid w:val="008222EE"/>
    <w:rsid w:val="00823AC1"/>
    <w:rsid w:val="00826EA4"/>
    <w:rsid w:val="00832239"/>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39D4"/>
    <w:rsid w:val="00886BB9"/>
    <w:rsid w:val="008870F0"/>
    <w:rsid w:val="008931CF"/>
    <w:rsid w:val="0089393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70BBD"/>
    <w:rsid w:val="00971786"/>
    <w:rsid w:val="00971B3B"/>
    <w:rsid w:val="009819EC"/>
    <w:rsid w:val="009A388E"/>
    <w:rsid w:val="009A640A"/>
    <w:rsid w:val="009C1976"/>
    <w:rsid w:val="009C2F9E"/>
    <w:rsid w:val="009D59BA"/>
    <w:rsid w:val="009D5AE2"/>
    <w:rsid w:val="009E4881"/>
    <w:rsid w:val="009E51EA"/>
    <w:rsid w:val="009E65EB"/>
    <w:rsid w:val="00A06BCE"/>
    <w:rsid w:val="00A07FEF"/>
    <w:rsid w:val="00A10002"/>
    <w:rsid w:val="00A101D7"/>
    <w:rsid w:val="00A13E03"/>
    <w:rsid w:val="00A1497C"/>
    <w:rsid w:val="00A20A7B"/>
    <w:rsid w:val="00A21956"/>
    <w:rsid w:val="00A227CD"/>
    <w:rsid w:val="00A303B3"/>
    <w:rsid w:val="00A36B94"/>
    <w:rsid w:val="00A42EEC"/>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71D6"/>
    <w:rsid w:val="00A9091A"/>
    <w:rsid w:val="00AA2F6F"/>
    <w:rsid w:val="00AB0D90"/>
    <w:rsid w:val="00AB1E21"/>
    <w:rsid w:val="00AB1E30"/>
    <w:rsid w:val="00AB2477"/>
    <w:rsid w:val="00AB26FA"/>
    <w:rsid w:val="00AB56F0"/>
    <w:rsid w:val="00AB5DBD"/>
    <w:rsid w:val="00AB5F0C"/>
    <w:rsid w:val="00AB77BB"/>
    <w:rsid w:val="00AC207A"/>
    <w:rsid w:val="00AC273E"/>
    <w:rsid w:val="00AD24E6"/>
    <w:rsid w:val="00AD31A0"/>
    <w:rsid w:val="00AD44F1"/>
    <w:rsid w:val="00AD4DF7"/>
    <w:rsid w:val="00AE0183"/>
    <w:rsid w:val="00AE0873"/>
    <w:rsid w:val="00AE2110"/>
    <w:rsid w:val="00AE2EB1"/>
    <w:rsid w:val="00AE4A94"/>
    <w:rsid w:val="00AE5EF4"/>
    <w:rsid w:val="00AF02C2"/>
    <w:rsid w:val="00AF05F5"/>
    <w:rsid w:val="00AF2477"/>
    <w:rsid w:val="00AF4DAC"/>
    <w:rsid w:val="00AF5ABB"/>
    <w:rsid w:val="00AF7846"/>
    <w:rsid w:val="00B01DA1"/>
    <w:rsid w:val="00B05761"/>
    <w:rsid w:val="00B11A76"/>
    <w:rsid w:val="00B2226B"/>
    <w:rsid w:val="00B233E3"/>
    <w:rsid w:val="00B30352"/>
    <w:rsid w:val="00B307F6"/>
    <w:rsid w:val="00B32813"/>
    <w:rsid w:val="00B346DF"/>
    <w:rsid w:val="00B45575"/>
    <w:rsid w:val="00B460C2"/>
    <w:rsid w:val="00B46842"/>
    <w:rsid w:val="00B47460"/>
    <w:rsid w:val="00B55C9B"/>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A3794"/>
    <w:rsid w:val="00BA3F4D"/>
    <w:rsid w:val="00BA79E3"/>
    <w:rsid w:val="00BB1FC1"/>
    <w:rsid w:val="00BB239A"/>
    <w:rsid w:val="00BB2B7F"/>
    <w:rsid w:val="00BB31CE"/>
    <w:rsid w:val="00BB545A"/>
    <w:rsid w:val="00BB67BD"/>
    <w:rsid w:val="00BC0188"/>
    <w:rsid w:val="00BC6FB7"/>
    <w:rsid w:val="00BE0455"/>
    <w:rsid w:val="00BE55A7"/>
    <w:rsid w:val="00BE5F3D"/>
    <w:rsid w:val="00BE64B3"/>
    <w:rsid w:val="00BF018E"/>
    <w:rsid w:val="00BF6A7B"/>
    <w:rsid w:val="00BF6B3C"/>
    <w:rsid w:val="00BF708D"/>
    <w:rsid w:val="00C01C15"/>
    <w:rsid w:val="00C06D9A"/>
    <w:rsid w:val="00C0702B"/>
    <w:rsid w:val="00C117DF"/>
    <w:rsid w:val="00C11B08"/>
    <w:rsid w:val="00C12133"/>
    <w:rsid w:val="00C12A81"/>
    <w:rsid w:val="00C17A25"/>
    <w:rsid w:val="00C201EB"/>
    <w:rsid w:val="00C2710F"/>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B254D"/>
    <w:rsid w:val="00CB3533"/>
    <w:rsid w:val="00CB7600"/>
    <w:rsid w:val="00CB7D61"/>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5DA7"/>
    <w:rsid w:val="00D36608"/>
    <w:rsid w:val="00D43B03"/>
    <w:rsid w:val="00D46CA4"/>
    <w:rsid w:val="00D47AD0"/>
    <w:rsid w:val="00D51F5B"/>
    <w:rsid w:val="00D57A57"/>
    <w:rsid w:val="00D613A9"/>
    <w:rsid w:val="00D63D4A"/>
    <w:rsid w:val="00D658D3"/>
    <w:rsid w:val="00D663F0"/>
    <w:rsid w:val="00D71081"/>
    <w:rsid w:val="00D7238E"/>
    <w:rsid w:val="00D73003"/>
    <w:rsid w:val="00D73C03"/>
    <w:rsid w:val="00D73FFF"/>
    <w:rsid w:val="00D81A72"/>
    <w:rsid w:val="00D85C64"/>
    <w:rsid w:val="00D92EDA"/>
    <w:rsid w:val="00D9359B"/>
    <w:rsid w:val="00D94B0E"/>
    <w:rsid w:val="00D95968"/>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509E"/>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423C9"/>
    <w:rsid w:val="00E42929"/>
    <w:rsid w:val="00E4520C"/>
    <w:rsid w:val="00E45F90"/>
    <w:rsid w:val="00E47E3C"/>
    <w:rsid w:val="00E52291"/>
    <w:rsid w:val="00E527BE"/>
    <w:rsid w:val="00E53E6F"/>
    <w:rsid w:val="00E562C6"/>
    <w:rsid w:val="00E56EFE"/>
    <w:rsid w:val="00E60CE6"/>
    <w:rsid w:val="00E61D02"/>
    <w:rsid w:val="00E62D48"/>
    <w:rsid w:val="00E6431C"/>
    <w:rsid w:val="00E64BFF"/>
    <w:rsid w:val="00E6544C"/>
    <w:rsid w:val="00E65900"/>
    <w:rsid w:val="00E65D32"/>
    <w:rsid w:val="00E66C18"/>
    <w:rsid w:val="00E678A0"/>
    <w:rsid w:val="00E7078D"/>
    <w:rsid w:val="00E7085E"/>
    <w:rsid w:val="00E729F3"/>
    <w:rsid w:val="00E73729"/>
    <w:rsid w:val="00E75D44"/>
    <w:rsid w:val="00E76843"/>
    <w:rsid w:val="00E8438D"/>
    <w:rsid w:val="00E846A7"/>
    <w:rsid w:val="00E87FB4"/>
    <w:rsid w:val="00E905B1"/>
    <w:rsid w:val="00E9079C"/>
    <w:rsid w:val="00E92A8D"/>
    <w:rsid w:val="00E93FCF"/>
    <w:rsid w:val="00E96A53"/>
    <w:rsid w:val="00E96BF0"/>
    <w:rsid w:val="00E9778E"/>
    <w:rsid w:val="00EB7C66"/>
    <w:rsid w:val="00EB7ECE"/>
    <w:rsid w:val="00EC0C8E"/>
    <w:rsid w:val="00EC42E3"/>
    <w:rsid w:val="00EC6A07"/>
    <w:rsid w:val="00EC72BE"/>
    <w:rsid w:val="00EC7517"/>
    <w:rsid w:val="00ED19D9"/>
    <w:rsid w:val="00ED44AC"/>
    <w:rsid w:val="00ED62BB"/>
    <w:rsid w:val="00EE0C82"/>
    <w:rsid w:val="00EE35E4"/>
    <w:rsid w:val="00EF217A"/>
    <w:rsid w:val="00F005C9"/>
    <w:rsid w:val="00F017C8"/>
    <w:rsid w:val="00F020F1"/>
    <w:rsid w:val="00F03AC0"/>
    <w:rsid w:val="00F05B8E"/>
    <w:rsid w:val="00F075A7"/>
    <w:rsid w:val="00F11120"/>
    <w:rsid w:val="00F1404D"/>
    <w:rsid w:val="00F14B48"/>
    <w:rsid w:val="00F16B2B"/>
    <w:rsid w:val="00F16EDB"/>
    <w:rsid w:val="00F208DC"/>
    <w:rsid w:val="00F211A2"/>
    <w:rsid w:val="00F22CB3"/>
    <w:rsid w:val="00F234F5"/>
    <w:rsid w:val="00F23591"/>
    <w:rsid w:val="00F25162"/>
    <w:rsid w:val="00F27606"/>
    <w:rsid w:val="00F3166C"/>
    <w:rsid w:val="00F33259"/>
    <w:rsid w:val="00F33BAD"/>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7566"/>
    <w:rsid w:val="00FB7F9C"/>
    <w:rsid w:val="00FC0B3B"/>
    <w:rsid w:val="00FC25E1"/>
    <w:rsid w:val="00FC3FA5"/>
    <w:rsid w:val="00FC6260"/>
    <w:rsid w:val="00FD2C03"/>
    <w:rsid w:val="00FD63B3"/>
    <w:rsid w:val="00FE1BFD"/>
    <w:rsid w:val="00FE7CAE"/>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7BEC36AB"/>
  <w15:chartTrackingRefBased/>
  <w15:docId w15:val="{B3033EEF-6FCB-437D-A6A7-4C6DE0F7A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Standaard Emtio"/>
    <w:qFormat/>
    <w:rsid w:val="006F4606"/>
    <w:rPr>
      <w:rFonts w:ascii="Verdana" w:hAnsi="Verdana"/>
      <w:sz w:val="18"/>
      <w:szCs w:val="18"/>
      <w:lang w:eastAsia="nl-BE"/>
    </w:rPr>
  </w:style>
  <w:style w:type="paragraph" w:styleId="Heading1">
    <w:name w:val="heading 1"/>
    <w:aliases w:val="Kop 1 Emtio"/>
    <w:basedOn w:val="ZsysbasisEmtio"/>
    <w:next w:val="BasistekstEmtio"/>
    <w:uiPriority w:val="4"/>
    <w:qFormat/>
    <w:rsid w:val="00345315"/>
    <w:pPr>
      <w:keepNext/>
      <w:keepLines/>
      <w:numPr>
        <w:numId w:val="29"/>
      </w:numPr>
      <w:outlineLvl w:val="0"/>
    </w:pPr>
    <w:rPr>
      <w:b/>
      <w:bCs/>
      <w:sz w:val="24"/>
      <w:szCs w:val="32"/>
    </w:rPr>
  </w:style>
  <w:style w:type="paragraph" w:styleId="Heading2">
    <w:name w:val="heading 2"/>
    <w:aliases w:val="Kop 2 Emtio"/>
    <w:basedOn w:val="ZsysbasisEmtio"/>
    <w:next w:val="BasistekstEmtio"/>
    <w:uiPriority w:val="4"/>
    <w:qFormat/>
    <w:rsid w:val="00345315"/>
    <w:pPr>
      <w:keepNext/>
      <w:keepLines/>
      <w:numPr>
        <w:ilvl w:val="1"/>
        <w:numId w:val="29"/>
      </w:numPr>
      <w:outlineLvl w:val="1"/>
    </w:pPr>
    <w:rPr>
      <w:b/>
      <w:bCs/>
      <w:iCs/>
      <w:szCs w:val="28"/>
    </w:rPr>
  </w:style>
  <w:style w:type="paragraph" w:styleId="Heading3">
    <w:name w:val="heading 3"/>
    <w:aliases w:val="Kop 3 Emtio"/>
    <w:basedOn w:val="ZsysbasisEmtio"/>
    <w:next w:val="BasistekstEmtio"/>
    <w:uiPriority w:val="4"/>
    <w:qFormat/>
    <w:rsid w:val="00345315"/>
    <w:pPr>
      <w:keepNext/>
      <w:keepLines/>
      <w:numPr>
        <w:ilvl w:val="2"/>
        <w:numId w:val="29"/>
      </w:numPr>
      <w:outlineLvl w:val="2"/>
    </w:pPr>
    <w:rPr>
      <w:i/>
      <w:iCs/>
    </w:rPr>
  </w:style>
  <w:style w:type="paragraph" w:styleId="Heading4">
    <w:name w:val="heading 4"/>
    <w:aliases w:val="Kop 4 Emtio"/>
    <w:basedOn w:val="ZsysbasisEmtio"/>
    <w:next w:val="BasistekstEmtio"/>
    <w:uiPriority w:val="4"/>
    <w:rsid w:val="00345315"/>
    <w:pPr>
      <w:keepNext/>
      <w:keepLines/>
      <w:numPr>
        <w:ilvl w:val="3"/>
        <w:numId w:val="29"/>
      </w:numPr>
      <w:outlineLvl w:val="3"/>
    </w:pPr>
    <w:rPr>
      <w:bCs/>
      <w:szCs w:val="24"/>
    </w:rPr>
  </w:style>
  <w:style w:type="paragraph" w:styleId="Heading5">
    <w:name w:val="heading 5"/>
    <w:aliases w:val="Kop 5 Emtio"/>
    <w:basedOn w:val="ZsysbasisEmtio"/>
    <w:next w:val="BasistekstEmtio"/>
    <w:uiPriority w:val="4"/>
    <w:rsid w:val="00345315"/>
    <w:pPr>
      <w:keepNext/>
      <w:keepLines/>
      <w:numPr>
        <w:ilvl w:val="4"/>
        <w:numId w:val="29"/>
      </w:numPr>
      <w:outlineLvl w:val="4"/>
    </w:pPr>
    <w:rPr>
      <w:bCs/>
      <w:iCs/>
      <w:szCs w:val="22"/>
    </w:rPr>
  </w:style>
  <w:style w:type="paragraph" w:styleId="Heading6">
    <w:name w:val="heading 6"/>
    <w:aliases w:val="Kop 6 Emtio"/>
    <w:basedOn w:val="ZsysbasisEmtio"/>
    <w:next w:val="BasistekstEmtio"/>
    <w:uiPriority w:val="4"/>
    <w:rsid w:val="00345315"/>
    <w:pPr>
      <w:keepNext/>
      <w:keepLines/>
      <w:numPr>
        <w:ilvl w:val="5"/>
        <w:numId w:val="29"/>
      </w:numPr>
      <w:outlineLvl w:val="5"/>
    </w:pPr>
  </w:style>
  <w:style w:type="paragraph" w:styleId="Heading7">
    <w:name w:val="heading 7"/>
    <w:aliases w:val="Kop 7 Emtio"/>
    <w:basedOn w:val="ZsysbasisEmtio"/>
    <w:next w:val="BasistekstEmtio"/>
    <w:uiPriority w:val="4"/>
    <w:rsid w:val="00345315"/>
    <w:pPr>
      <w:keepNext/>
      <w:keepLines/>
      <w:numPr>
        <w:ilvl w:val="6"/>
        <w:numId w:val="29"/>
      </w:numPr>
      <w:outlineLvl w:val="6"/>
    </w:pPr>
    <w:rPr>
      <w:bCs/>
      <w:szCs w:val="20"/>
    </w:rPr>
  </w:style>
  <w:style w:type="paragraph" w:styleId="Heading8">
    <w:name w:val="heading 8"/>
    <w:aliases w:val="Kop 8 Emtio"/>
    <w:basedOn w:val="ZsysbasisEmtio"/>
    <w:next w:val="BasistekstEmtio"/>
    <w:uiPriority w:val="4"/>
    <w:rsid w:val="00345315"/>
    <w:pPr>
      <w:keepNext/>
      <w:keepLines/>
      <w:numPr>
        <w:ilvl w:val="7"/>
        <w:numId w:val="29"/>
      </w:numPr>
      <w:outlineLvl w:val="7"/>
    </w:pPr>
    <w:rPr>
      <w:iCs/>
      <w:szCs w:val="20"/>
    </w:rPr>
  </w:style>
  <w:style w:type="paragraph" w:styleId="Heading9">
    <w:name w:val="heading 9"/>
    <w:aliases w:val="Kop 9 Emtio"/>
    <w:basedOn w:val="ZsysbasisEmtio"/>
    <w:next w:val="BasistekstEmtio"/>
    <w:uiPriority w:val="4"/>
    <w:rsid w:val="00345315"/>
    <w:pPr>
      <w:keepNext/>
      <w:keepLines/>
      <w:numPr>
        <w:ilvl w:val="8"/>
        <w:numId w:val="29"/>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FollowedHyperlink">
    <w:name w:val="FollowedHyperlink"/>
    <w:aliases w:val="GevolgdeHyperlink Emtio"/>
    <w:basedOn w:val="DefaultParagraphFont"/>
    <w:uiPriority w:val="4"/>
    <w:rsid w:val="00B460C2"/>
    <w:rPr>
      <w:color w:val="auto"/>
      <w:u w:val="none"/>
    </w:rPr>
  </w:style>
  <w:style w:type="character" w:styleId="Hyperlink">
    <w:name w:val="Hyperlink"/>
    <w:aliases w:val="Hyperlink Emtio"/>
    <w:basedOn w:val="DefaultParagraphFont"/>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Header">
    <w:name w:val="header"/>
    <w:basedOn w:val="ZsysbasisEmtio"/>
    <w:next w:val="BasistekstEmtio"/>
    <w:uiPriority w:val="98"/>
    <w:semiHidden/>
    <w:rsid w:val="00122DED"/>
  </w:style>
  <w:style w:type="paragraph" w:styleId="Footer">
    <w:name w:val="footer"/>
    <w:basedOn w:val="ZsysbasisEmtio"/>
    <w:next w:val="BasistekstEmtio"/>
    <w:uiPriority w:val="98"/>
    <w:semiHidden/>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mtio"/>
    <w:next w:val="BasistekstEmtio"/>
    <w:uiPriority w:val="98"/>
    <w:semiHidden/>
    <w:rsid w:val="0020607F"/>
  </w:style>
  <w:style w:type="paragraph" w:styleId="EnvelopeAddress">
    <w:name w:val="envelope address"/>
    <w:basedOn w:val="ZsysbasisEmtio"/>
    <w:next w:val="BasistekstEmtio"/>
    <w:uiPriority w:val="98"/>
    <w:semiHidden/>
    <w:rsid w:val="0020607F"/>
  </w:style>
  <w:style w:type="paragraph" w:styleId="Clos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TOC1">
    <w:name w:val="toc 1"/>
    <w:aliases w:val="Inhopg 1 Emtio"/>
    <w:basedOn w:val="ZsysbasistocEmtio"/>
    <w:next w:val="BasistekstEmtio"/>
    <w:uiPriority w:val="4"/>
    <w:rsid w:val="00E65900"/>
    <w:rPr>
      <w:b/>
    </w:rPr>
  </w:style>
  <w:style w:type="paragraph" w:styleId="TOC2">
    <w:name w:val="toc 2"/>
    <w:aliases w:val="Inhopg 2 Emtio"/>
    <w:basedOn w:val="ZsysbasistocEmtio"/>
    <w:next w:val="BasistekstEmtio"/>
    <w:uiPriority w:val="4"/>
    <w:rsid w:val="00E65900"/>
  </w:style>
  <w:style w:type="paragraph" w:styleId="TOC3">
    <w:name w:val="toc 3"/>
    <w:aliases w:val="Inhopg 3 Emtio"/>
    <w:basedOn w:val="ZsysbasistocEmtio"/>
    <w:next w:val="BasistekstEmtio"/>
    <w:uiPriority w:val="4"/>
    <w:rsid w:val="00E65900"/>
  </w:style>
  <w:style w:type="paragraph" w:styleId="TOC4">
    <w:name w:val="toc 4"/>
    <w:aliases w:val="Inhopg 4 Emtio"/>
    <w:basedOn w:val="ZsysbasistocEmtio"/>
    <w:next w:val="BasistekstEmtio"/>
    <w:uiPriority w:val="4"/>
    <w:rsid w:val="00122DED"/>
  </w:style>
  <w:style w:type="paragraph" w:styleId="TableofAuthorities">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Subtitle">
    <w:name w:val="Subtitle"/>
    <w:basedOn w:val="ZsysbasisEmtio"/>
    <w:next w:val="BasistekstEmtio"/>
    <w:uiPriority w:val="98"/>
    <w:semiHidden/>
    <w:rsid w:val="00122DED"/>
  </w:style>
  <w:style w:type="paragraph" w:styleId="Title">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Inhopg 5 Emtio"/>
    <w:basedOn w:val="ZsysbasistocEmtio"/>
    <w:next w:val="BasistekstEmtio"/>
    <w:uiPriority w:val="4"/>
    <w:rsid w:val="003964D4"/>
  </w:style>
  <w:style w:type="paragraph" w:styleId="TOC6">
    <w:name w:val="toc 6"/>
    <w:aliases w:val="Inhopg 6 Emtio"/>
    <w:basedOn w:val="ZsysbasistocEmtio"/>
    <w:next w:val="BasistekstEmtio"/>
    <w:uiPriority w:val="4"/>
    <w:rsid w:val="003964D4"/>
  </w:style>
  <w:style w:type="paragraph" w:styleId="TOC7">
    <w:name w:val="toc 7"/>
    <w:aliases w:val="Inhopg 7 Emtio"/>
    <w:basedOn w:val="ZsysbasistocEmtio"/>
    <w:next w:val="BasistekstEmtio"/>
    <w:uiPriority w:val="4"/>
    <w:rsid w:val="003964D4"/>
  </w:style>
  <w:style w:type="paragraph" w:styleId="TOC8">
    <w:name w:val="toc 8"/>
    <w:aliases w:val="Inhopg 8 Emtio"/>
    <w:basedOn w:val="ZsysbasistocEmtio"/>
    <w:next w:val="BasistekstEmtio"/>
    <w:uiPriority w:val="4"/>
    <w:rsid w:val="003964D4"/>
  </w:style>
  <w:style w:type="paragraph" w:styleId="TOC9">
    <w:name w:val="toc 9"/>
    <w:aliases w:val="Inhopg 9 Emtio"/>
    <w:basedOn w:val="ZsysbasistocEmtio"/>
    <w:next w:val="BasistekstEmtio"/>
    <w:uiPriority w:val="4"/>
    <w:rsid w:val="003964D4"/>
  </w:style>
  <w:style w:type="paragraph" w:styleId="EnvelopeReturn">
    <w:name w:val="envelope return"/>
    <w:basedOn w:val="ZsysbasisEmtio"/>
    <w:next w:val="BasistekstEmtio"/>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mtio"/>
    <w:next w:val="BasistekstEmtio"/>
    <w:uiPriority w:val="98"/>
    <w:semiHidden/>
    <w:rsid w:val="0020607F"/>
  </w:style>
  <w:style w:type="paragraph" w:styleId="BlockText">
    <w:name w:val="Block Text"/>
    <w:basedOn w:val="ZsysbasisEmtio"/>
    <w:next w:val="BasistekstEmtio"/>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mtio"/>
    <w:next w:val="BasistekstEmtio"/>
    <w:uiPriority w:val="98"/>
    <w:semiHidden/>
    <w:rsid w:val="0020607F"/>
  </w:style>
  <w:style w:type="paragraph" w:styleId="Signature">
    <w:name w:val="Signature"/>
    <w:basedOn w:val="ZsysbasisEmtio"/>
    <w:next w:val="BasistekstEmtio"/>
    <w:uiPriority w:val="98"/>
    <w:semiHidden/>
    <w:rsid w:val="0020607F"/>
  </w:style>
  <w:style w:type="paragraph" w:styleId="HTMLPreformatted">
    <w:name w:val="HTML Preformatted"/>
    <w:basedOn w:val="ZsysbasisEmtio"/>
    <w:next w:val="BasistekstEmtio"/>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dress">
    <w:name w:val="HTML Address"/>
    <w:basedOn w:val="ZsysbasisEmtio"/>
    <w:next w:val="BasistekstEmtio"/>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ghtShading-Accent6">
    <w:name w:val="Light Shading Accent 6"/>
    <w:basedOn w:val="TableNorma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mtio"/>
    <w:next w:val="BasistekstEmtio"/>
    <w:uiPriority w:val="98"/>
    <w:semiHidden/>
    <w:rsid w:val="00F33259"/>
    <w:pPr>
      <w:ind w:left="284" w:hanging="284"/>
    </w:pPr>
  </w:style>
  <w:style w:type="paragraph" w:styleId="List2">
    <w:name w:val="List 2"/>
    <w:basedOn w:val="ZsysbasisEmtio"/>
    <w:next w:val="BasistekstEmtio"/>
    <w:uiPriority w:val="98"/>
    <w:semiHidden/>
    <w:rsid w:val="00F33259"/>
    <w:pPr>
      <w:ind w:left="568" w:hanging="284"/>
    </w:pPr>
  </w:style>
  <w:style w:type="paragraph" w:styleId="List3">
    <w:name w:val="List 3"/>
    <w:basedOn w:val="ZsysbasisEmtio"/>
    <w:next w:val="BasistekstEmtio"/>
    <w:uiPriority w:val="98"/>
    <w:semiHidden/>
    <w:rsid w:val="00F33259"/>
    <w:pPr>
      <w:ind w:left="851" w:hanging="284"/>
    </w:pPr>
  </w:style>
  <w:style w:type="paragraph" w:styleId="List4">
    <w:name w:val="List 4"/>
    <w:basedOn w:val="ZsysbasisEmtio"/>
    <w:next w:val="BasistekstEmtio"/>
    <w:uiPriority w:val="98"/>
    <w:semiHidden/>
    <w:rsid w:val="00F33259"/>
    <w:pPr>
      <w:ind w:left="1135" w:hanging="284"/>
    </w:pPr>
  </w:style>
  <w:style w:type="paragraph" w:styleId="Li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stBullet">
    <w:name w:val="List Bullet"/>
    <w:basedOn w:val="ZsysbasisEmtio"/>
    <w:next w:val="BasistekstEmtio"/>
    <w:uiPriority w:val="98"/>
    <w:semiHidden/>
    <w:rsid w:val="00E7078D"/>
    <w:pPr>
      <w:numPr>
        <w:numId w:val="12"/>
      </w:numPr>
      <w:ind w:left="357" w:hanging="357"/>
    </w:pPr>
  </w:style>
  <w:style w:type="paragraph" w:styleId="ListBullet2">
    <w:name w:val="List Bullet 2"/>
    <w:basedOn w:val="ZsysbasisEmtio"/>
    <w:next w:val="BasistekstEmtio"/>
    <w:uiPriority w:val="98"/>
    <w:semiHidden/>
    <w:rsid w:val="00E7078D"/>
    <w:pPr>
      <w:numPr>
        <w:numId w:val="13"/>
      </w:numPr>
      <w:ind w:left="641" w:hanging="357"/>
    </w:pPr>
  </w:style>
  <w:style w:type="paragraph" w:styleId="ListBullet3">
    <w:name w:val="List Bullet 3"/>
    <w:basedOn w:val="ZsysbasisEmtio"/>
    <w:next w:val="BasistekstEmtio"/>
    <w:uiPriority w:val="98"/>
    <w:semiHidden/>
    <w:rsid w:val="00E7078D"/>
    <w:pPr>
      <w:numPr>
        <w:numId w:val="14"/>
      </w:numPr>
      <w:ind w:left="924" w:hanging="357"/>
    </w:pPr>
  </w:style>
  <w:style w:type="paragraph" w:styleId="ListBullet4">
    <w:name w:val="List Bullet 4"/>
    <w:basedOn w:val="ZsysbasisEmtio"/>
    <w:next w:val="BasistekstEmtio"/>
    <w:uiPriority w:val="98"/>
    <w:semiHidden/>
    <w:rsid w:val="00E7078D"/>
    <w:pPr>
      <w:numPr>
        <w:numId w:val="15"/>
      </w:numPr>
      <w:ind w:left="1208" w:hanging="357"/>
    </w:pPr>
  </w:style>
  <w:style w:type="paragraph" w:styleId="ListNumber">
    <w:name w:val="List Number"/>
    <w:basedOn w:val="ZsysbasisEmtio"/>
    <w:next w:val="BasistekstEmtio"/>
    <w:uiPriority w:val="98"/>
    <w:semiHidden/>
    <w:rsid w:val="00705849"/>
    <w:pPr>
      <w:numPr>
        <w:numId w:val="17"/>
      </w:numPr>
      <w:ind w:left="357" w:hanging="357"/>
    </w:pPr>
  </w:style>
  <w:style w:type="paragraph" w:styleId="ListNumber2">
    <w:name w:val="List Number 2"/>
    <w:basedOn w:val="ZsysbasisEmtio"/>
    <w:next w:val="BasistekstEmtio"/>
    <w:uiPriority w:val="98"/>
    <w:semiHidden/>
    <w:rsid w:val="00705849"/>
    <w:pPr>
      <w:numPr>
        <w:numId w:val="18"/>
      </w:numPr>
      <w:ind w:left="641" w:hanging="357"/>
    </w:pPr>
  </w:style>
  <w:style w:type="paragraph" w:styleId="ListNumber3">
    <w:name w:val="List Number 3"/>
    <w:basedOn w:val="ZsysbasisEmtio"/>
    <w:next w:val="BasistekstEmtio"/>
    <w:uiPriority w:val="98"/>
    <w:semiHidden/>
    <w:rsid w:val="00705849"/>
    <w:pPr>
      <w:numPr>
        <w:numId w:val="19"/>
      </w:numPr>
      <w:ind w:left="924" w:hanging="357"/>
    </w:pPr>
  </w:style>
  <w:style w:type="paragraph" w:styleId="ListNumber4">
    <w:name w:val="List Number 4"/>
    <w:basedOn w:val="ZsysbasisEmtio"/>
    <w:next w:val="BasistekstEmtio"/>
    <w:uiPriority w:val="98"/>
    <w:semiHidden/>
    <w:rsid w:val="00705849"/>
    <w:pPr>
      <w:numPr>
        <w:numId w:val="20"/>
      </w:numPr>
      <w:ind w:left="1208" w:hanging="357"/>
    </w:pPr>
  </w:style>
  <w:style w:type="paragraph" w:styleId="ListNumber5">
    <w:name w:val="List Number 5"/>
    <w:basedOn w:val="ZsysbasisEmtio"/>
    <w:next w:val="BasistekstEmtio"/>
    <w:uiPriority w:val="98"/>
    <w:semiHidden/>
    <w:rsid w:val="00705849"/>
    <w:pPr>
      <w:numPr>
        <w:numId w:val="21"/>
      </w:numPr>
      <w:ind w:left="1491" w:hanging="357"/>
    </w:pPr>
  </w:style>
  <w:style w:type="paragraph" w:styleId="ListContinue">
    <w:name w:val="List Continue"/>
    <w:basedOn w:val="ZsysbasisEmtio"/>
    <w:next w:val="BasistekstEmtio"/>
    <w:uiPriority w:val="98"/>
    <w:semiHidden/>
    <w:rsid w:val="00705849"/>
    <w:pPr>
      <w:ind w:left="284"/>
    </w:pPr>
  </w:style>
  <w:style w:type="paragraph" w:styleId="ListContinue2">
    <w:name w:val="List Continue 2"/>
    <w:basedOn w:val="ZsysbasisEmtio"/>
    <w:next w:val="BasistekstEmtio"/>
    <w:uiPriority w:val="98"/>
    <w:semiHidden/>
    <w:rsid w:val="00705849"/>
    <w:pPr>
      <w:ind w:left="567"/>
    </w:pPr>
  </w:style>
  <w:style w:type="paragraph" w:styleId="ListContinue3">
    <w:name w:val="List Continue 3"/>
    <w:basedOn w:val="ZsysbasisEmtio"/>
    <w:next w:val="BasistekstEmtio"/>
    <w:uiPriority w:val="98"/>
    <w:semiHidden/>
    <w:rsid w:val="00705849"/>
    <w:pPr>
      <w:ind w:left="851"/>
    </w:pPr>
  </w:style>
  <w:style w:type="paragraph" w:styleId="ListContinue4">
    <w:name w:val="List Continue 4"/>
    <w:basedOn w:val="ZsysbasisEmtio"/>
    <w:next w:val="BasistekstEmtio"/>
    <w:uiPriority w:val="98"/>
    <w:semiHidden/>
    <w:rsid w:val="00705849"/>
    <w:pPr>
      <w:ind w:left="1134"/>
    </w:pPr>
  </w:style>
  <w:style w:type="paragraph" w:styleId="ListContinue5">
    <w:name w:val="List Continue 5"/>
    <w:basedOn w:val="ZsysbasisEmtio"/>
    <w:next w:val="BasistekstEmtio"/>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mtio"/>
    <w:next w:val="BasistekstEmtio"/>
    <w:uiPriority w:val="98"/>
    <w:semiHidden/>
    <w:rsid w:val="0020607F"/>
  </w:style>
  <w:style w:type="paragraph" w:styleId="NoteHeading">
    <w:name w:val="Note Heading"/>
    <w:basedOn w:val="ZsysbasisEmtio"/>
    <w:next w:val="BasistekstEmtio"/>
    <w:uiPriority w:val="98"/>
    <w:semiHidden/>
    <w:rsid w:val="0020607F"/>
  </w:style>
  <w:style w:type="paragraph" w:styleId="BodyText">
    <w:name w:val="Body Text"/>
    <w:basedOn w:val="ZsysbasisEmtio"/>
    <w:next w:val="BasistekstEmtio"/>
    <w:link w:val="BodyTextChar"/>
    <w:uiPriority w:val="98"/>
    <w:semiHidden/>
    <w:rsid w:val="0020607F"/>
  </w:style>
  <w:style w:type="paragraph" w:styleId="BodyText2">
    <w:name w:val="Body Text 2"/>
    <w:basedOn w:val="ZsysbasisEmtio"/>
    <w:next w:val="BasistekstEmtio"/>
    <w:link w:val="BodyText2Char"/>
    <w:uiPriority w:val="98"/>
    <w:semiHidden/>
    <w:rsid w:val="00E7078D"/>
  </w:style>
  <w:style w:type="paragraph" w:styleId="BodyText3">
    <w:name w:val="Body Text 3"/>
    <w:basedOn w:val="ZsysbasisEmtio"/>
    <w:next w:val="BasistekstEmtio"/>
    <w:uiPriority w:val="98"/>
    <w:semiHidden/>
    <w:rsid w:val="0020607F"/>
  </w:style>
  <w:style w:type="paragraph" w:styleId="BodyTextFirstIndent">
    <w:name w:val="Body Text First Indent"/>
    <w:basedOn w:val="ZsysbasisEmtio"/>
    <w:next w:val="BasistekstEmtio"/>
    <w:link w:val="BodyTextFirstIndentChar"/>
    <w:uiPriority w:val="98"/>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rPr>
  </w:style>
  <w:style w:type="paragraph" w:styleId="BodyTextIndent">
    <w:name w:val="Body Text Indent"/>
    <w:basedOn w:val="ZsysbasisEmtio"/>
    <w:next w:val="BasistekstEmtio"/>
    <w:link w:val="BodyTextIndentChar"/>
    <w:uiPriority w:val="98"/>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mtio"/>
    <w:next w:val="BasistekstEmtio"/>
    <w:link w:val="BodyTextFirstIndent2Char"/>
    <w:uiPriority w:val="98"/>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DefaultParagraphFont"/>
    <w:link w:val="ZsysbasisEmtio"/>
    <w:semiHidden/>
    <w:rsid w:val="00066DF0"/>
    <w:rPr>
      <w:rFonts w:ascii="Montserrat" w:hAnsi="Montserrat" w:cs="Maiandra GD"/>
      <w:color w:val="000000" w:themeColor="text1"/>
      <w:sz w:val="18"/>
      <w:szCs w:val="18"/>
    </w:rPr>
  </w:style>
  <w:style w:type="paragraph" w:styleId="NormalIndent">
    <w:name w:val="Normal Indent"/>
    <w:basedOn w:val="ZsysbasisEmtio"/>
    <w:next w:val="BasistekstEmtio"/>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Voetnootmarkering Emtio"/>
    <w:basedOn w:val="DefaultParagraphFont"/>
    <w:rsid w:val="00CB7600"/>
    <w:rPr>
      <w:vertAlign w:val="superscript"/>
    </w:rPr>
  </w:style>
  <w:style w:type="paragraph" w:styleId="FootnoteText">
    <w:name w:val="footnote text"/>
    <w:aliases w:val="Voetnoottekst Emtio"/>
    <w:basedOn w:val="ZsysbasisEmtio"/>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mtio"/>
    <w:next w:val="BasistekstEmtio"/>
    <w:uiPriority w:val="98"/>
    <w:semiHidden/>
    <w:rsid w:val="0020607F"/>
  </w:style>
  <w:style w:type="paragraph" w:styleId="PlainText">
    <w:name w:val="Plain Text"/>
    <w:basedOn w:val="ZsysbasisEmtio"/>
    <w:next w:val="BasistekstEmtio"/>
    <w:uiPriority w:val="98"/>
    <w:semiHidden/>
    <w:rsid w:val="0020607F"/>
  </w:style>
  <w:style w:type="paragraph" w:styleId="BalloonText">
    <w:name w:val="Balloon Text"/>
    <w:basedOn w:val="ZsysbasisEmtio"/>
    <w:next w:val="BasistekstEmtio"/>
    <w:uiPriority w:val="98"/>
    <w:semiHidden/>
    <w:rsid w:val="0020607F"/>
  </w:style>
  <w:style w:type="paragraph" w:styleId="Caption">
    <w:name w:val="caption"/>
    <w:aliases w:val="Bijschrift Emtio"/>
    <w:basedOn w:val="ZsysbasisEmtio"/>
    <w:next w:val="BasistekstEmtio"/>
    <w:uiPriority w:val="4"/>
    <w:qFormat/>
    <w:rsid w:val="0020607F"/>
  </w:style>
  <w:style w:type="character" w:customStyle="1" w:styleId="CommentTextChar">
    <w:name w:val="Comment Text Char"/>
    <w:basedOn w:val="ZsysbasisEmtioChar"/>
    <w:link w:val="CommentText"/>
    <w:semiHidden/>
    <w:rsid w:val="008736AE"/>
    <w:rPr>
      <w:rFonts w:asciiTheme="minorHAnsi" w:hAnsiTheme="minorHAnsi" w:cs="Maiandra GD"/>
      <w:color w:val="000000" w:themeColor="text1"/>
      <w:sz w:val="18"/>
      <w:szCs w:val="18"/>
    </w:rPr>
  </w:style>
  <w:style w:type="paragraph" w:styleId="DocumentMap">
    <w:name w:val="Document Map"/>
    <w:basedOn w:val="ZsysbasisEmtio"/>
    <w:next w:val="BasistekstEmtio"/>
    <w:uiPriority w:val="98"/>
    <w:semiHidden/>
    <w:rsid w:val="0020607F"/>
  </w:style>
  <w:style w:type="table" w:styleId="LightShading-Accent5">
    <w:name w:val="Light Shading Accent 5"/>
    <w:basedOn w:val="TableNorma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ndnoteText">
    <w:name w:val="endnote text"/>
    <w:aliases w:val="Eindnoottekst Emtio"/>
    <w:basedOn w:val="ZsysbasisEmtio"/>
    <w:next w:val="BasistekstEmtio"/>
    <w:uiPriority w:val="4"/>
    <w:rsid w:val="0020607F"/>
  </w:style>
  <w:style w:type="paragraph" w:styleId="IndexHeading">
    <w:name w:val="index heading"/>
    <w:basedOn w:val="ZsysbasisEmtio"/>
    <w:next w:val="BasistekstEmtio"/>
    <w:uiPriority w:val="98"/>
    <w:semiHidden/>
    <w:rsid w:val="0020607F"/>
  </w:style>
  <w:style w:type="paragraph" w:styleId="TOAHeading">
    <w:name w:val="toa heading"/>
    <w:basedOn w:val="ZsysbasisEmtio"/>
    <w:next w:val="BasistekstEmtio"/>
    <w:uiPriority w:val="98"/>
    <w:semiHidden/>
    <w:rsid w:val="0020607F"/>
  </w:style>
  <w:style w:type="paragraph" w:styleId="ListBullet5">
    <w:name w:val="List Bullet 5"/>
    <w:basedOn w:val="ZsysbasisEmtio"/>
    <w:next w:val="BasistekstEmtio"/>
    <w:uiPriority w:val="98"/>
    <w:semiHidden/>
    <w:rsid w:val="00E7078D"/>
    <w:pPr>
      <w:numPr>
        <w:numId w:val="16"/>
      </w:numPr>
      <w:ind w:left="1491" w:hanging="357"/>
    </w:pPr>
  </w:style>
  <w:style w:type="paragraph" w:styleId="MacroText">
    <w:name w:val="macro"/>
    <w:basedOn w:val="ZsysbasisEmtio"/>
    <w:next w:val="BasistekstEmtio"/>
    <w:uiPriority w:val="98"/>
    <w:semiHidden/>
    <w:rsid w:val="0020607F"/>
  </w:style>
  <w:style w:type="paragraph" w:styleId="CommentText">
    <w:name w:val="annotation text"/>
    <w:basedOn w:val="ZsysbasisEmtio"/>
    <w:next w:val="BasistekstEmtio"/>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31"/>
      </w:numPr>
    </w:pPr>
  </w:style>
  <w:style w:type="paragraph" w:customStyle="1" w:styleId="Opsommingteken2eniveauEmtio">
    <w:name w:val="Opsomming teken 2e niveau Emtio"/>
    <w:basedOn w:val="ZsysbasisEmtio"/>
    <w:uiPriority w:val="4"/>
    <w:rsid w:val="00AD44F1"/>
    <w:pPr>
      <w:numPr>
        <w:ilvl w:val="1"/>
        <w:numId w:val="31"/>
      </w:numPr>
    </w:pPr>
  </w:style>
  <w:style w:type="paragraph" w:customStyle="1" w:styleId="Opsommingteken3eniveauEmtio">
    <w:name w:val="Opsomming teken 3e niveau Emtio"/>
    <w:basedOn w:val="ZsysbasisEmtio"/>
    <w:uiPriority w:val="4"/>
    <w:rsid w:val="00AD44F1"/>
    <w:pPr>
      <w:numPr>
        <w:ilvl w:val="2"/>
        <w:numId w:val="31"/>
      </w:numPr>
    </w:pPr>
  </w:style>
  <w:style w:type="paragraph" w:customStyle="1" w:styleId="Opsommingbolletje1eniveauEmtio">
    <w:name w:val="Opsomming bolletje 1e niveau Emtio"/>
    <w:basedOn w:val="ZsysbasisEmtio"/>
    <w:uiPriority w:val="4"/>
    <w:qFormat/>
    <w:rsid w:val="005017F3"/>
    <w:pPr>
      <w:numPr>
        <w:numId w:val="26"/>
      </w:numPr>
    </w:pPr>
  </w:style>
  <w:style w:type="paragraph" w:customStyle="1" w:styleId="Opsommingbolletje2eniveauEmtio">
    <w:name w:val="Opsomming bolletje 2e niveau Emtio"/>
    <w:basedOn w:val="ZsysbasisEmtio"/>
    <w:uiPriority w:val="4"/>
    <w:qFormat/>
    <w:rsid w:val="005017F3"/>
    <w:pPr>
      <w:numPr>
        <w:ilvl w:val="1"/>
        <w:numId w:val="26"/>
      </w:numPr>
    </w:pPr>
  </w:style>
  <w:style w:type="paragraph" w:customStyle="1" w:styleId="Opsommingbolletje3eniveauEmtio">
    <w:name w:val="Opsomming bolletje 3e niveau Emtio"/>
    <w:basedOn w:val="ZsysbasisEmtio"/>
    <w:uiPriority w:val="4"/>
    <w:qFormat/>
    <w:rsid w:val="005017F3"/>
    <w:pPr>
      <w:numPr>
        <w:ilvl w:val="2"/>
        <w:numId w:val="2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2"/>
      </w:numPr>
    </w:pPr>
  </w:style>
  <w:style w:type="paragraph" w:customStyle="1" w:styleId="Opsommingkleineletter2eniveauEmtio">
    <w:name w:val="Opsomming kleine letter 2e niveau Emtio"/>
    <w:basedOn w:val="ZsysbasisEmtio"/>
    <w:uiPriority w:val="4"/>
    <w:qFormat/>
    <w:rsid w:val="00B01DA1"/>
    <w:pPr>
      <w:numPr>
        <w:ilvl w:val="1"/>
        <w:numId w:val="22"/>
      </w:numPr>
    </w:pPr>
  </w:style>
  <w:style w:type="paragraph" w:customStyle="1" w:styleId="Opsommingkleineletter3eniveauEmtio">
    <w:name w:val="Opsomming kleine letter 3e niveau Emtio"/>
    <w:basedOn w:val="ZsysbasisEmtio"/>
    <w:uiPriority w:val="4"/>
    <w:qFormat/>
    <w:rsid w:val="00B01DA1"/>
    <w:pPr>
      <w:numPr>
        <w:ilvl w:val="2"/>
        <w:numId w:val="22"/>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3"/>
      </w:numPr>
    </w:pPr>
  </w:style>
  <w:style w:type="paragraph" w:customStyle="1" w:styleId="Opsommingnummer2eniveauEmtio">
    <w:name w:val="Opsomming nummer 2e niveau Emtio"/>
    <w:basedOn w:val="ZsysbasisEmtio"/>
    <w:uiPriority w:val="4"/>
    <w:qFormat/>
    <w:rsid w:val="00B01DA1"/>
    <w:pPr>
      <w:numPr>
        <w:ilvl w:val="1"/>
        <w:numId w:val="23"/>
      </w:numPr>
    </w:pPr>
  </w:style>
  <w:style w:type="paragraph" w:customStyle="1" w:styleId="Opsommingnummer3eniveauEmtio">
    <w:name w:val="Opsomming nummer 3e niveau Emtio"/>
    <w:basedOn w:val="ZsysbasisEmtio"/>
    <w:uiPriority w:val="4"/>
    <w:qFormat/>
    <w:rsid w:val="00B01DA1"/>
    <w:pPr>
      <w:numPr>
        <w:ilvl w:val="2"/>
        <w:numId w:val="23"/>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27"/>
      </w:numPr>
    </w:pPr>
  </w:style>
  <w:style w:type="paragraph" w:customStyle="1" w:styleId="Opsommingopenrondje2eniveauEmtio">
    <w:name w:val="Opsomming open rondje 2e niveau Emtio"/>
    <w:basedOn w:val="ZsysbasisEmtio"/>
    <w:uiPriority w:val="4"/>
    <w:rsid w:val="00957CCB"/>
    <w:pPr>
      <w:numPr>
        <w:ilvl w:val="1"/>
        <w:numId w:val="27"/>
      </w:numPr>
    </w:pPr>
  </w:style>
  <w:style w:type="paragraph" w:customStyle="1" w:styleId="Opsommingopenrondje3eniveauEmtio">
    <w:name w:val="Opsomming open rondje 3e niveau Emtio"/>
    <w:basedOn w:val="ZsysbasisEmtio"/>
    <w:uiPriority w:val="4"/>
    <w:rsid w:val="00957CCB"/>
    <w:pPr>
      <w:numPr>
        <w:ilvl w:val="2"/>
        <w:numId w:val="27"/>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28"/>
      </w:numPr>
    </w:pPr>
  </w:style>
  <w:style w:type="paragraph" w:customStyle="1" w:styleId="Opsommingstreepje2eniveauEmtio">
    <w:name w:val="Opsomming streepje 2e niveau Emtio"/>
    <w:basedOn w:val="ZsysbasisEmtio"/>
    <w:uiPriority w:val="4"/>
    <w:qFormat/>
    <w:rsid w:val="00B01DA1"/>
    <w:pPr>
      <w:numPr>
        <w:ilvl w:val="1"/>
        <w:numId w:val="28"/>
      </w:numPr>
    </w:pPr>
  </w:style>
  <w:style w:type="paragraph" w:customStyle="1" w:styleId="Opsommingstreepje3eniveauEmtio">
    <w:name w:val="Opsomming streepje 3e niveau Emtio"/>
    <w:basedOn w:val="ZsysbasisEmtio"/>
    <w:uiPriority w:val="4"/>
    <w:qFormat/>
    <w:rsid w:val="00B01DA1"/>
    <w:pPr>
      <w:numPr>
        <w:ilvl w:val="2"/>
        <w:numId w:val="28"/>
      </w:numPr>
    </w:pPr>
  </w:style>
  <w:style w:type="numbering" w:customStyle="1" w:styleId="OpsommingstreepjeEmtio">
    <w:name w:val="Opsomming streepje Emtio"/>
    <w:uiPriority w:val="4"/>
    <w:semiHidden/>
    <w:rsid w:val="00B01DA1"/>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4C51F8"/>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ghtShading-Accent3">
    <w:name w:val="Light Shading Accent 3"/>
    <w:basedOn w:val="TableNorma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ghtShading-Accent2">
    <w:name w:val="Light Shading Accent 2"/>
    <w:basedOn w:val="TableNorma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phy">
    <w:name w:val="Bibliography"/>
    <w:basedOn w:val="ZsysbasisEmtio"/>
    <w:next w:val="BasistekstEmtio"/>
    <w:uiPriority w:val="98"/>
    <w:semiHidden/>
    <w:rsid w:val="00E07762"/>
  </w:style>
  <w:style w:type="paragraph" w:styleId="Quote">
    <w:name w:val="Quote"/>
    <w:basedOn w:val="ZsysbasisEmtio"/>
    <w:next w:val="BasistekstEmtio"/>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mtio"/>
    <w:next w:val="BasistekstEmtio"/>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indnootmarkering Emtio"/>
    <w:basedOn w:val="DefaultParagraphFont"/>
    <w:uiPriority w:val="4"/>
    <w:rsid w:val="00E07762"/>
    <w:rPr>
      <w:vertAlign w:val="superscript"/>
    </w:rPr>
  </w:style>
  <w:style w:type="paragraph" w:styleId="NoSpacing">
    <w:name w:val="No Spacing"/>
    <w:basedOn w:val="ZsysbasisEmtio"/>
    <w:next w:val="BasistekstEmtio"/>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mtio"/>
    <w:next w:val="BasistekstEmtio"/>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1"/>
      </w:numPr>
    </w:pPr>
  </w:style>
  <w:style w:type="paragraph" w:customStyle="1" w:styleId="Bijlagekop1Emtio">
    <w:name w:val="Bijlage kop 1 Emtio"/>
    <w:basedOn w:val="ZsysbasisEmtio"/>
    <w:next w:val="BasistekstEmtio"/>
    <w:uiPriority w:val="4"/>
    <w:qFormat/>
    <w:rsid w:val="00345315"/>
    <w:pPr>
      <w:keepNext/>
      <w:keepLines/>
      <w:numPr>
        <w:numId w:val="30"/>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30"/>
      </w:numPr>
      <w:outlineLvl w:val="1"/>
    </w:pPr>
    <w:rPr>
      <w:b/>
    </w:rPr>
  </w:style>
  <w:style w:type="paragraph" w:styleId="CommentSubject">
    <w:name w:val="annotation subject"/>
    <w:basedOn w:val="ZsysbasisEmtio"/>
    <w:next w:val="BasistekstEmtio"/>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mtioChar"/>
    <w:link w:val="BodyText"/>
    <w:semiHidden/>
    <w:rsid w:val="00E7078D"/>
    <w:rPr>
      <w:rFonts w:asciiTheme="minorHAnsi" w:hAnsiTheme="minorHAnsi" w:cs="Maiandra GD"/>
      <w:color w:val="000000" w:themeColor="text1"/>
      <w:sz w:val="18"/>
      <w:szCs w:val="18"/>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mtio"/>
    <w:next w:val="BasistekstEmtio"/>
    <w:link w:val="BodyTextIndent2Char"/>
    <w:uiPriority w:val="98"/>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mtio"/>
    <w:next w:val="BasistekstEmtio"/>
    <w:link w:val="BodyTextIndent3Char"/>
    <w:uiPriority w:val="98"/>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TableNorma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24"/>
      </w:numPr>
    </w:pPr>
  </w:style>
  <w:style w:type="paragraph" w:customStyle="1" w:styleId="AgendapuntEmtio">
    <w:name w:val="Agendapunt Emtio"/>
    <w:basedOn w:val="ZsysbasisEmtio"/>
    <w:uiPriority w:val="4"/>
    <w:rsid w:val="001C6232"/>
    <w:pPr>
      <w:numPr>
        <w:numId w:val="25"/>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BasistekstEmtioChar">
    <w:name w:val="Basistekst Emtio Char"/>
    <w:basedOn w:val="ZsysbasisEmtioChar"/>
    <w:link w:val="BasistekstEmtio"/>
    <w:locked/>
    <w:rsid w:val="006F4606"/>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DC6B9-6A5B-40E3-8266-05A9220FC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871</Characters>
  <Application>Microsoft Office Word</Application>
  <DocSecurity>0</DocSecurity>
  <Lines>7</Lines>
  <Paragraphs>2</Paragraphs>
  <ScaleCrop>false</ScaleCrop>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6</cp:revision>
  <dcterms:created xsi:type="dcterms:W3CDTF">2022-01-21T14:28:00Z</dcterms:created>
  <dcterms:modified xsi:type="dcterms:W3CDTF">2022-01-21T14:30:00Z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ies>
</file>